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24CF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78B9E3AD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0E6052D2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  dn</w:t>
      </w:r>
      <w:r w:rsidR="00547AD1">
        <w:rPr>
          <w:rFonts w:ascii="Cambria" w:hAnsi="Cambria" w:cs="Arial"/>
          <w:sz w:val="20"/>
          <w:szCs w:val="20"/>
        </w:rPr>
        <w:t xml:space="preserve">. </w:t>
      </w:r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2A55A9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2055F637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1CD3711A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76A6B31B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743209A4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EA8DC14" w14:textId="77777777" w:rsidR="00FA40F8" w:rsidRPr="00C45D6F" w:rsidRDefault="00DA509A" w:rsidP="009A03C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6F0FBCB6" w14:textId="77777777" w:rsidR="00C86CA2" w:rsidRPr="00B911BE" w:rsidRDefault="00C86CA2" w:rsidP="00C86CA2">
      <w:pPr>
        <w:shd w:val="clear" w:color="auto" w:fill="BFBFBF" w:themeFill="background1" w:themeFillShade="BF"/>
        <w:autoSpaceDE w:val="0"/>
        <w:autoSpaceDN w:val="0"/>
        <w:adjustRightInd w:val="0"/>
        <w:spacing w:before="120"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bookmarkStart w:id="0" w:name="_Hlk113437946"/>
      <w:r w:rsidRPr="00B911BE">
        <w:rPr>
          <w:rFonts w:ascii="Cambria" w:hAnsi="Cambria" w:cs="Helvetica-Bold"/>
          <w:b/>
          <w:bCs/>
          <w:sz w:val="20"/>
          <w:szCs w:val="20"/>
        </w:rPr>
        <w:t>Termomodernizacja budynków A i D w ramach zadania</w:t>
      </w:r>
    </w:p>
    <w:p w14:paraId="49C77CF7" w14:textId="77777777" w:rsidR="00C45D6F" w:rsidRPr="00C86CA2" w:rsidRDefault="00C86CA2" w:rsidP="00C86CA2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 xml:space="preserve">„Termomodernizacja Szpitala </w:t>
      </w:r>
      <w:r>
        <w:rPr>
          <w:rFonts w:ascii="Cambria" w:hAnsi="Cambria" w:cs="Helvetica-Bold"/>
          <w:b/>
          <w:bCs/>
          <w:sz w:val="20"/>
          <w:szCs w:val="20"/>
        </w:rPr>
        <w:t>Św</w:t>
      </w:r>
      <w:r w:rsidRPr="00B911BE">
        <w:rPr>
          <w:rFonts w:ascii="Cambria" w:hAnsi="Cambria" w:cs="Helvetica-Bold"/>
          <w:b/>
          <w:bCs/>
          <w:sz w:val="20"/>
          <w:szCs w:val="20"/>
        </w:rPr>
        <w:t>. Leona w Opatowie”</w:t>
      </w:r>
      <w:bookmarkEnd w:id="0"/>
    </w:p>
    <w:p w14:paraId="0511EA79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1B5CD629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4"/>
      </w:tblGrid>
      <w:tr w:rsidR="00D96CF5" w:rsidRPr="0025734D" w14:paraId="2E2F594E" w14:textId="77777777" w:rsidTr="00A67717">
        <w:trPr>
          <w:trHeight w:val="661"/>
        </w:trPr>
        <w:tc>
          <w:tcPr>
            <w:tcW w:w="8860" w:type="dxa"/>
          </w:tcPr>
          <w:p w14:paraId="5390B132" w14:textId="77777777" w:rsidR="00D842A4" w:rsidRDefault="00D842A4" w:rsidP="00D842A4">
            <w:pPr>
              <w:tabs>
                <w:tab w:val="left" w:pos="28"/>
              </w:tabs>
              <w:spacing w:line="360" w:lineRule="auto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70EA9DE2" w14:textId="77777777"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73B7D551" w14:textId="77777777"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6E7F8C1E" w14:textId="77777777" w:rsidR="000742C5" w:rsidRPr="00032BBB" w:rsidRDefault="00441D23" w:rsidP="00032BBB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</w:tc>
      </w:tr>
    </w:tbl>
    <w:p w14:paraId="6981C94B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331438C9" w14:textId="77777777" w:rsidR="00016153" w:rsidRPr="00FA40F8" w:rsidRDefault="00016153" w:rsidP="009A03C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29D33822" w14:textId="77777777" w:rsidR="00016153" w:rsidRPr="00FA40F8" w:rsidRDefault="00016153" w:rsidP="002A55A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547AD1">
        <w:rPr>
          <w:rFonts w:ascii="Cambria" w:eastAsia="Arial Unicode MS" w:hAnsi="Cambria" w:cs="Arial"/>
          <w:b/>
          <w:sz w:val="20"/>
          <w:szCs w:val="20"/>
        </w:rPr>
        <w:t xml:space="preserve">XVII ust. </w:t>
      </w:r>
      <w:r w:rsidR="00441D23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271D4446" w14:textId="77777777" w:rsidR="00016153" w:rsidRPr="00FA40F8" w:rsidRDefault="00016153" w:rsidP="002A55A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8D0F5B1" w14:textId="77777777" w:rsidR="008C4BD5" w:rsidRPr="008C4BD5" w:rsidRDefault="008C4BD5" w:rsidP="008C4BD5">
      <w:pPr>
        <w:tabs>
          <w:tab w:val="left" w:pos="426"/>
        </w:tabs>
        <w:spacing w:before="120" w:line="480" w:lineRule="auto"/>
        <w:ind w:left="567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736E4CFB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698C368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431521A0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1CB7DAA2" w14:textId="77777777" w:rsidR="008C4BD5" w:rsidRPr="00441D23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441D23">
        <w:rPr>
          <w:rFonts w:ascii="Cambria" w:hAnsi="Cambria" w:cs="Tahoma"/>
          <w:sz w:val="20"/>
          <w:szCs w:val="20"/>
        </w:rPr>
        <w:t>Numer faksu:</w:t>
      </w:r>
      <w:r w:rsidRPr="00441D23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14:paraId="544B34B8" w14:textId="77777777" w:rsidR="008C4BD5" w:rsidRPr="00441D23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441D23">
        <w:rPr>
          <w:rFonts w:ascii="Cambria" w:hAnsi="Cambria" w:cs="Tahoma"/>
          <w:sz w:val="20"/>
          <w:szCs w:val="20"/>
        </w:rPr>
        <w:t>Numer REGON:</w:t>
      </w:r>
      <w:r w:rsidRPr="00441D23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643255B3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7A0EB294" w14:textId="77777777" w:rsidR="00547AD1" w:rsidRPr="008F5B2B" w:rsidRDefault="00547AD1" w:rsidP="00547AD1">
      <w:pPr>
        <w:tabs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8F5B2B"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Pr="008F5B2B">
        <w:rPr>
          <w:rFonts w:ascii="Cambria" w:hAnsi="Cambria" w:cs="Tahoma"/>
          <w:sz w:val="20"/>
          <w:szCs w:val="20"/>
        </w:rPr>
        <w:br/>
        <w:t>w przypadku wnoszenia wadium w formie gwarancji)</w:t>
      </w:r>
    </w:p>
    <w:p w14:paraId="20E5CFF4" w14:textId="77777777" w:rsidR="00547AD1" w:rsidRPr="008C4BD5" w:rsidRDefault="00547AD1" w:rsidP="00547AD1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F5B2B">
        <w:rPr>
          <w:rFonts w:ascii="Cambria" w:hAnsi="Cambria" w:cs="Tahoma"/>
          <w:sz w:val="20"/>
          <w:szCs w:val="20"/>
        </w:rPr>
        <w:t>Nr rachunku bankowego na które należy dokonać zwrotu wadium wnoszonego w pieniądzu: ………………………………………………………………….............................................</w:t>
      </w:r>
    </w:p>
    <w:p w14:paraId="2B67849B" w14:textId="77777777" w:rsidR="008C4BD5" w:rsidRPr="008C4BD5" w:rsidRDefault="008C4BD5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 w:rsidRPr="008C4BD5">
        <w:rPr>
          <w:rFonts w:ascii="Cambria" w:hAnsi="Cambria" w:cs="Tahoma"/>
          <w:b/>
          <w:sz w:val="20"/>
          <w:szCs w:val="20"/>
        </w:rPr>
        <w:t xml:space="preserve">UWAGA; proszę podać czytelny; adres e-mail na który wykonawca będzie otrzymywał </w:t>
      </w:r>
      <w:r w:rsidR="00C070FD">
        <w:rPr>
          <w:rFonts w:ascii="Cambria" w:hAnsi="Cambria" w:cs="Tahoma"/>
          <w:b/>
          <w:sz w:val="20"/>
          <w:szCs w:val="20"/>
        </w:rPr>
        <w:br/>
      </w:r>
      <w:r w:rsidRPr="008C4BD5">
        <w:rPr>
          <w:rFonts w:ascii="Cambria" w:hAnsi="Cambria" w:cs="Tahoma"/>
          <w:b/>
          <w:sz w:val="20"/>
          <w:szCs w:val="20"/>
        </w:rPr>
        <w:t xml:space="preserve">od zamawiającego wszystkie informacje związane z prowadzonym postępowaniem </w:t>
      </w:r>
      <w:r w:rsidR="00C070FD">
        <w:rPr>
          <w:rFonts w:ascii="Cambria" w:hAnsi="Cambria" w:cs="Tahoma"/>
          <w:b/>
          <w:sz w:val="20"/>
          <w:szCs w:val="20"/>
        </w:rPr>
        <w:br/>
      </w:r>
      <w:r w:rsidRPr="008C4BD5">
        <w:rPr>
          <w:rFonts w:ascii="Cambria" w:hAnsi="Cambria" w:cs="Tahoma"/>
          <w:b/>
          <w:sz w:val="20"/>
          <w:szCs w:val="20"/>
        </w:rPr>
        <w:t>po otwarciu ofert. W związku z przysługującymi środkami ochrony prawnej wykonawcy, liczonymi od dnia przekazania informacji należy upewnić się, że podany adres e-mailowy funkcjonuje w sposób poprawny.</w:t>
      </w:r>
    </w:p>
    <w:p w14:paraId="3D56F44B" w14:textId="77777777" w:rsidR="00032BBB" w:rsidRDefault="008C4BD5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="000B3E23">
        <w:rPr>
          <w:rFonts w:ascii="Cambria" w:hAnsi="Cambria" w:cs="Tahoma"/>
          <w:snapToGrid w:val="0"/>
          <w:sz w:val="20"/>
          <w:szCs w:val="20"/>
        </w:rPr>
        <w:t>i</w:t>
      </w:r>
      <w:r w:rsidR="00912AD5">
        <w:rPr>
          <w:rFonts w:ascii="Cambria" w:hAnsi="Cambria" w:cs="Tahoma"/>
          <w:snapToGrid w:val="0"/>
          <w:sz w:val="20"/>
          <w:szCs w:val="20"/>
        </w:rPr>
        <w:t xml:space="preserve"> gwarancji </w:t>
      </w:r>
      <w:r w:rsidRPr="008C4BD5">
        <w:rPr>
          <w:rFonts w:ascii="Cambria" w:hAnsi="Cambria" w:cs="Tahoma"/>
          <w:sz w:val="20"/>
          <w:szCs w:val="20"/>
        </w:rPr>
        <w:t>będą zgodne z</w:t>
      </w:r>
      <w:r w:rsidR="009A368A">
        <w:rPr>
          <w:rFonts w:ascii="Cambria" w:hAnsi="Cambria" w:cs="Tahoma"/>
          <w:sz w:val="20"/>
          <w:szCs w:val="20"/>
        </w:rPr>
        <w:t xml:space="preserve"> SWZ i</w:t>
      </w:r>
      <w:r w:rsidRPr="008C4BD5">
        <w:rPr>
          <w:rFonts w:ascii="Cambria" w:hAnsi="Cambria" w:cs="Tahoma"/>
          <w:sz w:val="20"/>
          <w:szCs w:val="20"/>
        </w:rPr>
        <w:t xml:space="preserve"> wzorem umowy będącym załącznikiem do SWZ.</w:t>
      </w:r>
    </w:p>
    <w:p w14:paraId="4BE6ADBF" w14:textId="77777777" w:rsidR="00032BBB" w:rsidRPr="00032BBB" w:rsidRDefault="00032BBB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napToGrid w:val="0"/>
          <w:sz w:val="20"/>
          <w:szCs w:val="20"/>
        </w:rPr>
        <w:lastRenderedPageBreak/>
        <w:t>Okres gwarancji –</w:t>
      </w:r>
      <w:r w:rsidRPr="00032BBB">
        <w:rPr>
          <w:rFonts w:ascii="Cambria" w:hAnsi="Cambria" w:cs="Tahoma"/>
          <w:b/>
          <w:bCs/>
          <w:sz w:val="20"/>
          <w:szCs w:val="20"/>
        </w:rPr>
        <w:t>………….. miesięcy</w:t>
      </w:r>
      <w:r>
        <w:rPr>
          <w:rFonts w:ascii="Cambria" w:hAnsi="Cambria" w:cs="Tahoma"/>
          <w:b/>
          <w:bCs/>
          <w:sz w:val="20"/>
          <w:szCs w:val="20"/>
        </w:rPr>
        <w:t xml:space="preserve"> </w:t>
      </w:r>
      <w:r w:rsidRPr="00032BBB">
        <w:rPr>
          <w:rFonts w:ascii="Cambria" w:hAnsi="Cambria" w:cs="Arial"/>
          <w:sz w:val="20"/>
          <w:szCs w:val="20"/>
        </w:rPr>
        <w:t>od zakończenia robót potwierdzonych bezusterkowym protokołem odbioru robót</w:t>
      </w:r>
      <w:r w:rsidRPr="00032BBB">
        <w:rPr>
          <w:rFonts w:ascii="Cambria" w:hAnsi="Cambria" w:cs="Tahoma"/>
          <w:snapToGrid w:val="0"/>
          <w:sz w:val="20"/>
          <w:szCs w:val="20"/>
        </w:rPr>
        <w:t xml:space="preserve"> (w przypadku nie określenia okresu gwarancji przyjmuje się minimalny wymagany w SWZ okres gwarancji).</w:t>
      </w:r>
    </w:p>
    <w:p w14:paraId="6BA463AF" w14:textId="77777777" w:rsidR="00032BBB" w:rsidRDefault="008C4BD5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z w:val="20"/>
          <w:szCs w:val="20"/>
        </w:rPr>
        <w:t>Oświadczamy, że zapoznaliśmy się ze specyfikacją warunków zamówienia, w tym z wzorem</w:t>
      </w:r>
      <w:r w:rsidR="00C9539B" w:rsidRPr="00032BBB">
        <w:rPr>
          <w:rFonts w:ascii="Cambria" w:hAnsi="Cambria" w:cs="Tahoma"/>
          <w:sz w:val="20"/>
          <w:szCs w:val="20"/>
        </w:rPr>
        <w:t xml:space="preserve"> umowy </w:t>
      </w:r>
      <w:r w:rsidRPr="00032BBB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1C910E9D" w14:textId="77777777" w:rsidR="00032BBB" w:rsidRDefault="008C4BD5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03EA4F04" w14:textId="77777777" w:rsidR="00032BBB" w:rsidRDefault="00AC4571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032BBB">
        <w:rPr>
          <w:rFonts w:ascii="Cambria" w:hAnsi="Cambria" w:cs="Tahoma"/>
          <w:sz w:val="20"/>
          <w:szCs w:val="20"/>
          <w:vertAlign w:val="superscript"/>
        </w:rPr>
        <w:t>1)</w:t>
      </w:r>
      <w:r w:rsidRPr="00032BBB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E605D9" w14:textId="77777777" w:rsidR="00032BBB" w:rsidRDefault="008C4BD5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697B34EA" w14:textId="77777777" w:rsidR="00032BBB" w:rsidRDefault="008C4BD5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z w:val="20"/>
          <w:szCs w:val="20"/>
        </w:rPr>
        <w:t xml:space="preserve">Oferta wraz z załącznikami została złożona na </w:t>
      </w:r>
      <w:r w:rsidRPr="00032BBB">
        <w:rPr>
          <w:rFonts w:ascii="Cambria" w:hAnsi="Cambria" w:cs="Tahoma"/>
          <w:b/>
          <w:sz w:val="20"/>
          <w:szCs w:val="20"/>
        </w:rPr>
        <w:t>…....</w:t>
      </w:r>
      <w:r w:rsidRPr="00032BBB">
        <w:rPr>
          <w:rFonts w:ascii="Cambria" w:hAnsi="Cambria" w:cs="Tahoma"/>
          <w:sz w:val="20"/>
          <w:szCs w:val="20"/>
        </w:rPr>
        <w:t xml:space="preserve"> stronach kolejno ponumerowanych </w:t>
      </w:r>
      <w:r w:rsidR="00C070FD" w:rsidRPr="00032BBB">
        <w:rPr>
          <w:rFonts w:ascii="Cambria" w:hAnsi="Cambria" w:cs="Tahoma"/>
          <w:sz w:val="20"/>
          <w:szCs w:val="20"/>
        </w:rPr>
        <w:br/>
      </w:r>
      <w:r w:rsidRPr="00032BBB">
        <w:rPr>
          <w:rFonts w:ascii="Cambria" w:hAnsi="Cambria" w:cs="Tahoma"/>
          <w:sz w:val="20"/>
          <w:szCs w:val="20"/>
        </w:rPr>
        <w:t xml:space="preserve">od nr </w:t>
      </w:r>
      <w:r w:rsidRPr="00032BBB">
        <w:rPr>
          <w:rFonts w:ascii="Cambria" w:hAnsi="Cambria" w:cs="Tahoma"/>
          <w:b/>
          <w:sz w:val="20"/>
          <w:szCs w:val="20"/>
        </w:rPr>
        <w:t xml:space="preserve">….... </w:t>
      </w:r>
      <w:r w:rsidRPr="00032BBB">
        <w:rPr>
          <w:rFonts w:ascii="Cambria" w:hAnsi="Cambria" w:cs="Tahoma"/>
          <w:sz w:val="20"/>
          <w:szCs w:val="20"/>
        </w:rPr>
        <w:t xml:space="preserve">do nr </w:t>
      </w:r>
      <w:r w:rsidRPr="00032BBB">
        <w:rPr>
          <w:rFonts w:ascii="Cambria" w:hAnsi="Cambria" w:cs="Tahoma"/>
          <w:b/>
          <w:sz w:val="20"/>
          <w:szCs w:val="20"/>
        </w:rPr>
        <w:t>…....</w:t>
      </w:r>
    </w:p>
    <w:p w14:paraId="36A9E21B" w14:textId="77777777" w:rsidR="008C4BD5" w:rsidRPr="00032BBB" w:rsidRDefault="008C4BD5" w:rsidP="00032BBB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32BBB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2E53EB45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64757827" w14:textId="77777777" w:rsidR="00AC4571" w:rsidRPr="00C070FD" w:rsidRDefault="008C4BD5" w:rsidP="00C070FD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098F51F4" w14:textId="77777777" w:rsidR="00AC4571" w:rsidRPr="00CD1A09" w:rsidRDefault="00AC4571" w:rsidP="00AC4571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5A47B2B0" w14:textId="77777777" w:rsidR="00AC4571" w:rsidRPr="00CD1A09" w:rsidRDefault="00AC4571" w:rsidP="00AC4571">
      <w:pPr>
        <w:pStyle w:val="Lista5"/>
        <w:ind w:left="142" w:hanging="142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B9EFADC" w14:textId="77777777" w:rsidR="00AC4571" w:rsidRPr="00815460" w:rsidRDefault="00AC4571" w:rsidP="00AC4571">
      <w:pPr>
        <w:pStyle w:val="Lista5"/>
        <w:spacing w:line="276" w:lineRule="auto"/>
        <w:ind w:left="142" w:hanging="142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D0A7321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226A2" w14:textId="77777777" w:rsidR="000B7E1E" w:rsidRDefault="000B7E1E">
      <w:r>
        <w:separator/>
      </w:r>
    </w:p>
  </w:endnote>
  <w:endnote w:type="continuationSeparator" w:id="0">
    <w:p w14:paraId="54898FC8" w14:textId="77777777" w:rsidR="000B7E1E" w:rsidRDefault="000B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74EF" w14:textId="77777777" w:rsidR="009C4DF5" w:rsidRDefault="000A417F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4DF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25D137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62A3" w14:textId="77777777" w:rsidR="00101170" w:rsidRDefault="00101170" w:rsidP="0010117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9FD2D2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</w:rPr>
    </w:pPr>
  </w:p>
  <w:p w14:paraId="16678055" w14:textId="77777777" w:rsidR="009C4DF5" w:rsidRPr="007B718D" w:rsidRDefault="009C4DF5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57471" w14:textId="77777777" w:rsidR="000B7E1E" w:rsidRDefault="000B7E1E">
      <w:r>
        <w:separator/>
      </w:r>
    </w:p>
  </w:footnote>
  <w:footnote w:type="continuationSeparator" w:id="0">
    <w:p w14:paraId="67656ED1" w14:textId="77777777" w:rsidR="000B7E1E" w:rsidRDefault="000B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5F45" w14:textId="77777777" w:rsidR="00A12179" w:rsidRDefault="00A12179" w:rsidP="00450A05">
    <w:pPr>
      <w:pStyle w:val="Nagwek"/>
      <w:rPr>
        <w:rFonts w:ascii="Cambria" w:hAnsi="Cambria" w:cs="Arial"/>
        <w:b/>
        <w:sz w:val="20"/>
      </w:rPr>
    </w:pP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2"/>
      <w:gridCol w:w="2057"/>
      <w:gridCol w:w="2478"/>
    </w:tblGrid>
    <w:tr w:rsidR="00F04D4D" w14:paraId="624ACDA1" w14:textId="77777777" w:rsidTr="009C3C97">
      <w:tc>
        <w:tcPr>
          <w:tcW w:w="1016" w:type="pct"/>
          <w:hideMark/>
        </w:tcPr>
        <w:p w14:paraId="076ACFA2" w14:textId="77777777" w:rsidR="00F04D4D" w:rsidRDefault="00F04D4D" w:rsidP="00F04D4D">
          <w:pPr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2BC7D505" wp14:editId="2C43EEBE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27AC2D1B" w14:textId="77777777" w:rsidR="00F04D4D" w:rsidRDefault="00F04D4D" w:rsidP="00F04D4D">
          <w:pPr>
            <w:ind w:left="48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452AC544" wp14:editId="14DE9E2B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134B2194" w14:textId="77777777" w:rsidR="00F04D4D" w:rsidRDefault="00F04D4D" w:rsidP="00F04D4D">
          <w:pPr>
            <w:ind w:left="-1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3B6690A4" wp14:editId="68C7C62E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4453EA28" w14:textId="77777777" w:rsidR="00F04D4D" w:rsidRDefault="00F04D4D" w:rsidP="00F04D4D">
          <w:pPr>
            <w:ind w:right="-1"/>
            <w:jc w:val="right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530AD469" wp14:editId="6183AA17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BF962B" w14:textId="77777777" w:rsidR="00F04D4D" w:rsidRDefault="00F04D4D" w:rsidP="00F04D4D">
    <w:pPr>
      <w:pStyle w:val="Nagwek"/>
      <w:rPr>
        <w:rFonts w:ascii="Cambria" w:hAnsi="Cambria" w:cs="Arial"/>
        <w:b/>
        <w:sz w:val="20"/>
      </w:rPr>
    </w:pPr>
  </w:p>
  <w:p w14:paraId="52F0D30D" w14:textId="77777777" w:rsidR="00F04D4D" w:rsidRDefault="00F04D4D" w:rsidP="00F04D4D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  <w:p w14:paraId="7BDD74FB" w14:textId="77777777" w:rsidR="009C4DF5" w:rsidRPr="00A12179" w:rsidRDefault="009C4DF5" w:rsidP="00F04D4D">
    <w:pPr>
      <w:pStyle w:val="Nagwek"/>
      <w:rPr>
        <w:rFonts w:ascii="Cambria" w:hAnsi="Cambria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023176D"/>
    <w:multiLevelType w:val="hybridMultilevel"/>
    <w:tmpl w:val="1BA2843C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BA2843C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1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4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33098633">
    <w:abstractNumId w:val="36"/>
  </w:num>
  <w:num w:numId="2" w16cid:durableId="1749115562">
    <w:abstractNumId w:val="42"/>
  </w:num>
  <w:num w:numId="3" w16cid:durableId="4095300">
    <w:abstractNumId w:val="30"/>
  </w:num>
  <w:num w:numId="4" w16cid:durableId="34237309">
    <w:abstractNumId w:val="26"/>
  </w:num>
  <w:num w:numId="5" w16cid:durableId="1563520229">
    <w:abstractNumId w:val="18"/>
  </w:num>
  <w:num w:numId="6" w16cid:durableId="1684749195">
    <w:abstractNumId w:val="33"/>
  </w:num>
  <w:num w:numId="7" w16cid:durableId="812482342">
    <w:abstractNumId w:val="38"/>
  </w:num>
  <w:num w:numId="8" w16cid:durableId="392196097">
    <w:abstractNumId w:val="23"/>
  </w:num>
  <w:num w:numId="9" w16cid:durableId="138618786">
    <w:abstractNumId w:val="49"/>
  </w:num>
  <w:num w:numId="10" w16cid:durableId="1939368121">
    <w:abstractNumId w:val="54"/>
  </w:num>
  <w:num w:numId="11" w16cid:durableId="1450540046">
    <w:abstractNumId w:val="19"/>
  </w:num>
  <w:num w:numId="12" w16cid:durableId="1006249419">
    <w:abstractNumId w:val="52"/>
  </w:num>
  <w:num w:numId="13" w16cid:durableId="1539973076">
    <w:abstractNumId w:val="53"/>
  </w:num>
  <w:num w:numId="14" w16cid:durableId="1009068440">
    <w:abstractNumId w:val="12"/>
  </w:num>
  <w:num w:numId="15" w16cid:durableId="69693918">
    <w:abstractNumId w:val="27"/>
  </w:num>
  <w:num w:numId="16" w16cid:durableId="1132597240">
    <w:abstractNumId w:val="32"/>
  </w:num>
  <w:num w:numId="17" w16cid:durableId="424309403">
    <w:abstractNumId w:val="48"/>
  </w:num>
  <w:num w:numId="18" w16cid:durableId="1226375356">
    <w:abstractNumId w:val="22"/>
  </w:num>
  <w:num w:numId="19" w16cid:durableId="766731897">
    <w:abstractNumId w:val="13"/>
  </w:num>
  <w:num w:numId="20" w16cid:durableId="903879511">
    <w:abstractNumId w:val="16"/>
  </w:num>
  <w:num w:numId="21" w16cid:durableId="1327246076">
    <w:abstractNumId w:val="43"/>
  </w:num>
  <w:num w:numId="22" w16cid:durableId="2126539879">
    <w:abstractNumId w:val="17"/>
  </w:num>
  <w:num w:numId="23" w16cid:durableId="805005231">
    <w:abstractNumId w:val="47"/>
  </w:num>
  <w:num w:numId="24" w16cid:durableId="107747175">
    <w:abstractNumId w:val="45"/>
  </w:num>
  <w:num w:numId="25" w16cid:durableId="236134993">
    <w:abstractNumId w:val="21"/>
  </w:num>
  <w:num w:numId="26" w16cid:durableId="1825774995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1176">
    <w:abstractNumId w:val="50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2271079">
    <w:abstractNumId w:val="3"/>
  </w:num>
  <w:num w:numId="29" w16cid:durableId="1515656524">
    <w:abstractNumId w:val="8"/>
  </w:num>
  <w:num w:numId="30" w16cid:durableId="1962178951">
    <w:abstractNumId w:val="2"/>
  </w:num>
  <w:num w:numId="31" w16cid:durableId="1495682910">
    <w:abstractNumId w:val="41"/>
  </w:num>
  <w:num w:numId="32" w16cid:durableId="752748905">
    <w:abstractNumId w:val="10"/>
  </w:num>
  <w:num w:numId="33" w16cid:durableId="1147668866">
    <w:abstractNumId w:val="28"/>
  </w:num>
  <w:num w:numId="34" w16cid:durableId="863834236">
    <w:abstractNumId w:val="44"/>
  </w:num>
  <w:num w:numId="35" w16cid:durableId="1155217602">
    <w:abstractNumId w:val="15"/>
  </w:num>
  <w:num w:numId="36" w16cid:durableId="440414293">
    <w:abstractNumId w:val="51"/>
  </w:num>
  <w:num w:numId="37" w16cid:durableId="1514103265">
    <w:abstractNumId w:val="14"/>
  </w:num>
  <w:num w:numId="38" w16cid:durableId="61488963">
    <w:abstractNumId w:val="9"/>
  </w:num>
  <w:num w:numId="39" w16cid:durableId="90398041">
    <w:abstractNumId w:val="25"/>
  </w:num>
  <w:num w:numId="40" w16cid:durableId="225378520">
    <w:abstractNumId w:val="39"/>
  </w:num>
  <w:num w:numId="41" w16cid:durableId="1300763438">
    <w:abstractNumId w:val="34"/>
  </w:num>
  <w:num w:numId="42" w16cid:durableId="139231451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97451094">
    <w:abstractNumId w:val="37"/>
  </w:num>
  <w:num w:numId="44" w16cid:durableId="1231037083">
    <w:abstractNumId w:val="11"/>
  </w:num>
  <w:num w:numId="45" w16cid:durableId="684864338">
    <w:abstractNumId w:val="24"/>
  </w:num>
  <w:num w:numId="46" w16cid:durableId="422386740">
    <w:abstractNumId w:val="29"/>
  </w:num>
  <w:num w:numId="47" w16cid:durableId="941499290">
    <w:abstractNumId w:val="2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2BB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4017"/>
    <w:rsid w:val="000742C5"/>
    <w:rsid w:val="0007488E"/>
    <w:rsid w:val="00075847"/>
    <w:rsid w:val="00080D85"/>
    <w:rsid w:val="000839BD"/>
    <w:rsid w:val="00084151"/>
    <w:rsid w:val="000858B3"/>
    <w:rsid w:val="00090A82"/>
    <w:rsid w:val="000970DD"/>
    <w:rsid w:val="000A0528"/>
    <w:rsid w:val="000A14D0"/>
    <w:rsid w:val="000A1940"/>
    <w:rsid w:val="000A1981"/>
    <w:rsid w:val="000A27ED"/>
    <w:rsid w:val="000A3133"/>
    <w:rsid w:val="000A3AB9"/>
    <w:rsid w:val="000A3BB7"/>
    <w:rsid w:val="000A417F"/>
    <w:rsid w:val="000A626A"/>
    <w:rsid w:val="000A660B"/>
    <w:rsid w:val="000B0B94"/>
    <w:rsid w:val="000B0FF6"/>
    <w:rsid w:val="000B2EE7"/>
    <w:rsid w:val="000B37AC"/>
    <w:rsid w:val="000B3E23"/>
    <w:rsid w:val="000B7E1E"/>
    <w:rsid w:val="000C152C"/>
    <w:rsid w:val="000C1FE3"/>
    <w:rsid w:val="000C3646"/>
    <w:rsid w:val="000D40FD"/>
    <w:rsid w:val="000D61C3"/>
    <w:rsid w:val="000E00C6"/>
    <w:rsid w:val="000E05B9"/>
    <w:rsid w:val="000E05C1"/>
    <w:rsid w:val="000E18DD"/>
    <w:rsid w:val="000E4E2A"/>
    <w:rsid w:val="000E7F53"/>
    <w:rsid w:val="00101170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28F4"/>
    <w:rsid w:val="0017416A"/>
    <w:rsid w:val="00174344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ECF"/>
    <w:rsid w:val="002013CA"/>
    <w:rsid w:val="00204600"/>
    <w:rsid w:val="00205194"/>
    <w:rsid w:val="002060F1"/>
    <w:rsid w:val="0021097F"/>
    <w:rsid w:val="00211D44"/>
    <w:rsid w:val="00212315"/>
    <w:rsid w:val="00213968"/>
    <w:rsid w:val="002232E2"/>
    <w:rsid w:val="00223750"/>
    <w:rsid w:val="002248A3"/>
    <w:rsid w:val="00224C77"/>
    <w:rsid w:val="00225324"/>
    <w:rsid w:val="00226348"/>
    <w:rsid w:val="00227E39"/>
    <w:rsid w:val="00233770"/>
    <w:rsid w:val="00233EC8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706B"/>
    <w:rsid w:val="002678AB"/>
    <w:rsid w:val="002678FF"/>
    <w:rsid w:val="00271D38"/>
    <w:rsid w:val="00272E2B"/>
    <w:rsid w:val="002813E3"/>
    <w:rsid w:val="002814D4"/>
    <w:rsid w:val="002837ED"/>
    <w:rsid w:val="002953C0"/>
    <w:rsid w:val="002A2237"/>
    <w:rsid w:val="002A2640"/>
    <w:rsid w:val="002A4CEF"/>
    <w:rsid w:val="002A55A9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5240"/>
    <w:rsid w:val="0031567C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0691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5016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1D23"/>
    <w:rsid w:val="0044374E"/>
    <w:rsid w:val="0044434A"/>
    <w:rsid w:val="00445639"/>
    <w:rsid w:val="00446E5C"/>
    <w:rsid w:val="004501D1"/>
    <w:rsid w:val="00450A05"/>
    <w:rsid w:val="0045165D"/>
    <w:rsid w:val="004519E7"/>
    <w:rsid w:val="004538F2"/>
    <w:rsid w:val="00460C37"/>
    <w:rsid w:val="00460E98"/>
    <w:rsid w:val="00460EBC"/>
    <w:rsid w:val="004617BB"/>
    <w:rsid w:val="00462A4F"/>
    <w:rsid w:val="004639B5"/>
    <w:rsid w:val="00466E4C"/>
    <w:rsid w:val="00467AA2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269E"/>
    <w:rsid w:val="005038D7"/>
    <w:rsid w:val="00506E8D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AD1"/>
    <w:rsid w:val="0055188B"/>
    <w:rsid w:val="005522C9"/>
    <w:rsid w:val="00552CB7"/>
    <w:rsid w:val="005578DF"/>
    <w:rsid w:val="00562ABE"/>
    <w:rsid w:val="00563C92"/>
    <w:rsid w:val="00564049"/>
    <w:rsid w:val="00564ED6"/>
    <w:rsid w:val="0056653A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D6886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379E3"/>
    <w:rsid w:val="00642664"/>
    <w:rsid w:val="00644938"/>
    <w:rsid w:val="00644EF0"/>
    <w:rsid w:val="00645158"/>
    <w:rsid w:val="0064532E"/>
    <w:rsid w:val="00645EE9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B004E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4738"/>
    <w:rsid w:val="007877E3"/>
    <w:rsid w:val="00787E16"/>
    <w:rsid w:val="00790524"/>
    <w:rsid w:val="00792EE6"/>
    <w:rsid w:val="00793775"/>
    <w:rsid w:val="0079444B"/>
    <w:rsid w:val="007A0335"/>
    <w:rsid w:val="007A7C26"/>
    <w:rsid w:val="007B21B2"/>
    <w:rsid w:val="007B4461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85C7F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3FC3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510D6"/>
    <w:rsid w:val="009516CD"/>
    <w:rsid w:val="00952F96"/>
    <w:rsid w:val="0095353E"/>
    <w:rsid w:val="00953976"/>
    <w:rsid w:val="0095507A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90C28"/>
    <w:rsid w:val="009952C7"/>
    <w:rsid w:val="00996ACB"/>
    <w:rsid w:val="009970AA"/>
    <w:rsid w:val="009A03C7"/>
    <w:rsid w:val="009A0530"/>
    <w:rsid w:val="009A0A84"/>
    <w:rsid w:val="009A368A"/>
    <w:rsid w:val="009A3ED7"/>
    <w:rsid w:val="009A410D"/>
    <w:rsid w:val="009A4C9A"/>
    <w:rsid w:val="009A5616"/>
    <w:rsid w:val="009A63E0"/>
    <w:rsid w:val="009B0D5D"/>
    <w:rsid w:val="009C0A20"/>
    <w:rsid w:val="009C16FB"/>
    <w:rsid w:val="009C1AF6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6AFB"/>
    <w:rsid w:val="009F7330"/>
    <w:rsid w:val="00A01864"/>
    <w:rsid w:val="00A0223C"/>
    <w:rsid w:val="00A05C0F"/>
    <w:rsid w:val="00A06B79"/>
    <w:rsid w:val="00A06C60"/>
    <w:rsid w:val="00A1134B"/>
    <w:rsid w:val="00A12179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016B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1F77"/>
    <w:rsid w:val="00A74A76"/>
    <w:rsid w:val="00A74B97"/>
    <w:rsid w:val="00A75576"/>
    <w:rsid w:val="00A7645F"/>
    <w:rsid w:val="00A8102D"/>
    <w:rsid w:val="00A81BE2"/>
    <w:rsid w:val="00A85586"/>
    <w:rsid w:val="00A90A2C"/>
    <w:rsid w:val="00A9175F"/>
    <w:rsid w:val="00A91FE0"/>
    <w:rsid w:val="00A97F70"/>
    <w:rsid w:val="00AA419B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070FD"/>
    <w:rsid w:val="00C10042"/>
    <w:rsid w:val="00C10C91"/>
    <w:rsid w:val="00C12D87"/>
    <w:rsid w:val="00C14458"/>
    <w:rsid w:val="00C153BB"/>
    <w:rsid w:val="00C22F62"/>
    <w:rsid w:val="00C23C1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5AB"/>
    <w:rsid w:val="00C810D6"/>
    <w:rsid w:val="00C82F0B"/>
    <w:rsid w:val="00C82F8E"/>
    <w:rsid w:val="00C8409F"/>
    <w:rsid w:val="00C86CA2"/>
    <w:rsid w:val="00C9266C"/>
    <w:rsid w:val="00C9539B"/>
    <w:rsid w:val="00C97C1D"/>
    <w:rsid w:val="00CA09A2"/>
    <w:rsid w:val="00CA152F"/>
    <w:rsid w:val="00CA4619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4FF2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A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2A4"/>
    <w:rsid w:val="00D84681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4A92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4D4D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A12D9"/>
    <w:rsid w:val="00FA1C7E"/>
    <w:rsid w:val="00FA40F8"/>
    <w:rsid w:val="00FB1331"/>
    <w:rsid w:val="00FB2E1F"/>
    <w:rsid w:val="00FC51CC"/>
    <w:rsid w:val="00FC7B1F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E6E39"/>
  <w15:docId w15:val="{E2358338-04A4-4B0B-A54C-04FEBE37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16F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5EC7B-FFD5-492F-815F-F77F81C9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Szpital Opatów</cp:lastModifiedBy>
  <cp:revision>2</cp:revision>
  <cp:lastPrinted>2013-04-03T06:33:00Z</cp:lastPrinted>
  <dcterms:created xsi:type="dcterms:W3CDTF">2022-09-13T09:03:00Z</dcterms:created>
  <dcterms:modified xsi:type="dcterms:W3CDTF">2022-09-13T09:03:00Z</dcterms:modified>
</cp:coreProperties>
</file>