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2681B" w14:textId="77777777" w:rsidR="00DA509A" w:rsidRPr="00CA59A5" w:rsidRDefault="00940C71" w:rsidP="00B1386A">
      <w:pPr>
        <w:pStyle w:val="ust"/>
        <w:spacing w:before="120" w:after="120"/>
        <w:ind w:left="0" w:right="394" w:firstLine="0"/>
        <w:jc w:val="right"/>
        <w:rPr>
          <w:rFonts w:ascii="Cambria" w:hAnsi="Cambria" w:cs="Arial"/>
          <w:b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960CAF">
        <w:rPr>
          <w:rFonts w:ascii="Cambria" w:hAnsi="Cambria" w:cs="Arial"/>
          <w:sz w:val="18"/>
          <w:szCs w:val="18"/>
        </w:rPr>
        <w:t>7</w:t>
      </w:r>
      <w:r w:rsidR="00C30CE0">
        <w:rPr>
          <w:rFonts w:ascii="Cambria" w:hAnsi="Cambria" w:cs="Arial"/>
          <w:sz w:val="18"/>
          <w:szCs w:val="18"/>
        </w:rPr>
        <w:t xml:space="preserve"> do SWZ</w:t>
      </w:r>
    </w:p>
    <w:p w14:paraId="40D0DC8E" w14:textId="77777777" w:rsidR="00D22BE4" w:rsidRPr="00CA59A5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</w:t>
      </w:r>
      <w:r w:rsidR="00B01CAB">
        <w:rPr>
          <w:rFonts w:ascii="Cambria" w:hAnsi="Cambria" w:cs="Arial"/>
          <w:sz w:val="18"/>
          <w:szCs w:val="18"/>
        </w:rPr>
        <w:t>dnia ....................... 202</w:t>
      </w:r>
      <w:r w:rsidR="006E60CC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14:paraId="27A9FA18" w14:textId="77777777" w:rsidR="00BF0427" w:rsidRPr="00CA59A5" w:rsidRDefault="00DA509A" w:rsidP="00C50674">
      <w:pPr>
        <w:tabs>
          <w:tab w:val="left" w:pos="708"/>
          <w:tab w:val="left" w:pos="1416"/>
          <w:tab w:val="left" w:pos="2124"/>
          <w:tab w:val="left" w:pos="2832"/>
          <w:tab w:val="left" w:pos="6510"/>
        </w:tabs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  <w:r w:rsidR="00C50674">
        <w:rPr>
          <w:rFonts w:ascii="Cambria" w:eastAsia="Batang" w:hAnsi="Cambria" w:cs="Arial"/>
          <w:i/>
          <w:sz w:val="18"/>
          <w:szCs w:val="18"/>
        </w:rPr>
        <w:tab/>
      </w:r>
    </w:p>
    <w:p w14:paraId="3EEC41A3" w14:textId="77777777"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14:paraId="089ED8AB" w14:textId="77777777" w:rsidR="0032655D" w:rsidRPr="00CA59A5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</w:p>
    <w:p w14:paraId="50EAD26A" w14:textId="77777777" w:rsidR="00C859C8" w:rsidRPr="00F5770D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</w:rPr>
        <w:t xml:space="preserve"> </w:t>
      </w:r>
    </w:p>
    <w:p w14:paraId="5B97127C" w14:textId="77777777" w:rsidR="00D500B3" w:rsidRDefault="00D500B3" w:rsidP="00D500B3">
      <w:pPr>
        <w:shd w:val="clear" w:color="auto" w:fill="BFBFBF"/>
        <w:tabs>
          <w:tab w:val="left" w:pos="6060"/>
        </w:tabs>
        <w:spacing w:line="276" w:lineRule="auto"/>
        <w:jc w:val="center"/>
        <w:rPr>
          <w:rFonts w:ascii="Cambria" w:hAnsi="Cambria" w:cs="Tahoma"/>
          <w:b/>
          <w:sz w:val="20"/>
          <w:szCs w:val="20"/>
        </w:rPr>
      </w:pPr>
    </w:p>
    <w:p w14:paraId="4DAD010D" w14:textId="77777777" w:rsidR="002B1D07" w:rsidRPr="00B911BE" w:rsidRDefault="002B1D07" w:rsidP="002B1D07">
      <w:pPr>
        <w:shd w:val="clear" w:color="auto" w:fill="BFBFBF" w:themeFill="background1" w:themeFillShade="BF"/>
        <w:autoSpaceDE w:val="0"/>
        <w:autoSpaceDN w:val="0"/>
        <w:adjustRightInd w:val="0"/>
        <w:spacing w:line="276" w:lineRule="auto"/>
        <w:jc w:val="center"/>
        <w:rPr>
          <w:rFonts w:ascii="Cambria" w:hAnsi="Cambria" w:cs="Helvetica-Bold"/>
          <w:b/>
          <w:bCs/>
          <w:sz w:val="20"/>
          <w:szCs w:val="20"/>
        </w:rPr>
      </w:pPr>
      <w:bookmarkStart w:id="0" w:name="_Hlk113437946"/>
      <w:r w:rsidRPr="00B911BE">
        <w:rPr>
          <w:rFonts w:ascii="Cambria" w:hAnsi="Cambria" w:cs="Helvetica-Bold"/>
          <w:b/>
          <w:bCs/>
          <w:sz w:val="20"/>
          <w:szCs w:val="20"/>
        </w:rPr>
        <w:t>Termomodernizacja budynków A i D w ramach zadania</w:t>
      </w:r>
    </w:p>
    <w:p w14:paraId="010E400B" w14:textId="77777777" w:rsidR="002B1D07" w:rsidRPr="00B911BE" w:rsidRDefault="002B1D07" w:rsidP="002B1D07">
      <w:pPr>
        <w:shd w:val="clear" w:color="auto" w:fill="BFBFBF" w:themeFill="background1" w:themeFillShade="BF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911BE">
        <w:rPr>
          <w:rFonts w:ascii="Cambria" w:hAnsi="Cambria" w:cs="Helvetica-Bold"/>
          <w:b/>
          <w:bCs/>
          <w:sz w:val="20"/>
          <w:szCs w:val="20"/>
        </w:rPr>
        <w:t xml:space="preserve">„Termomodernizacja Szpitala </w:t>
      </w:r>
      <w:r>
        <w:rPr>
          <w:rFonts w:ascii="Cambria" w:hAnsi="Cambria" w:cs="Helvetica-Bold"/>
          <w:b/>
          <w:bCs/>
          <w:sz w:val="20"/>
          <w:szCs w:val="20"/>
        </w:rPr>
        <w:t>Św</w:t>
      </w:r>
      <w:r w:rsidRPr="00B911BE">
        <w:rPr>
          <w:rFonts w:ascii="Cambria" w:hAnsi="Cambria" w:cs="Helvetica-Bold"/>
          <w:b/>
          <w:bCs/>
          <w:sz w:val="20"/>
          <w:szCs w:val="20"/>
        </w:rPr>
        <w:t>. Leona w Opatowie”</w:t>
      </w:r>
      <w:bookmarkEnd w:id="0"/>
    </w:p>
    <w:p w14:paraId="1ABBA430" w14:textId="77777777" w:rsidR="00B77209" w:rsidRPr="00202446" w:rsidRDefault="00B77209" w:rsidP="002B1D07">
      <w:pPr>
        <w:shd w:val="clear" w:color="auto" w:fill="FFFFFF" w:themeFill="background1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984"/>
        <w:gridCol w:w="6370"/>
        <w:gridCol w:w="2835"/>
      </w:tblGrid>
      <w:tr w:rsidR="00B1386A" w:rsidRPr="00CA59A5" w14:paraId="25E8F994" w14:textId="77777777" w:rsidTr="00B80FA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9623" w14:textId="77777777" w:rsidR="00B1386A" w:rsidRPr="00CA59A5" w:rsidRDefault="00B1386A" w:rsidP="00B1386A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93BE" w14:textId="77777777" w:rsidR="00B1386A" w:rsidRPr="00CA59A5" w:rsidRDefault="00B1386A" w:rsidP="00B1386A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CC1B" w14:textId="77777777" w:rsidR="00B1386A" w:rsidRPr="00CA59A5" w:rsidRDefault="00B1386A" w:rsidP="00B1386A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1582" w14:textId="77777777" w:rsidR="00B1386A" w:rsidRPr="00CA59A5" w:rsidRDefault="00B1386A" w:rsidP="00B1386A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165ECCB5" w14:textId="77777777" w:rsidR="00B1386A" w:rsidRPr="00CA59A5" w:rsidRDefault="00B1386A" w:rsidP="00B1386A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 xml:space="preserve">Kwalifikacje zawodowe 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br/>
            </w: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tj.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 xml:space="preserve"> </w:t>
            </w: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033C" w14:textId="77777777" w:rsidR="00B1386A" w:rsidRPr="00CA59A5" w:rsidRDefault="00B1386A" w:rsidP="00B1386A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B1386A" w:rsidRPr="00CA59A5" w14:paraId="686BE527" w14:textId="77777777" w:rsidTr="00021B2D">
        <w:trPr>
          <w:trHeight w:val="47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5BB6201" w14:textId="77777777" w:rsidR="00B1386A" w:rsidRPr="008D229D" w:rsidRDefault="00B1386A" w:rsidP="00B1386A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0ABA5E4" w14:textId="77777777" w:rsidR="00B1386A" w:rsidRPr="008D229D" w:rsidRDefault="00B1386A" w:rsidP="00B1386A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B1386A">
              <w:rPr>
                <w:rFonts w:ascii="Cambria" w:hAnsi="Cambria"/>
                <w:sz w:val="18"/>
                <w:szCs w:val="18"/>
              </w:rPr>
              <w:t>……………  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407FA76" w14:textId="77777777" w:rsidR="00B1386A" w:rsidRPr="00FA5718" w:rsidRDefault="00B1386A" w:rsidP="00B1386A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A5718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1206A85" w14:textId="77777777" w:rsidR="00B1386A" w:rsidRPr="000722DC" w:rsidRDefault="00B1386A" w:rsidP="00441102">
            <w:pPr>
              <w:pStyle w:val="Default"/>
              <w:spacing w:line="276" w:lineRule="auto"/>
              <w:ind w:left="139" w:right="137"/>
              <w:jc w:val="both"/>
              <w:rPr>
                <w:rFonts w:ascii="Cambria" w:hAnsi="Cambria"/>
                <w:b/>
                <w:iCs/>
                <w:color w:val="000000" w:themeColor="text1"/>
                <w:sz w:val="18"/>
                <w:szCs w:val="18"/>
              </w:rPr>
            </w:pP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Osoba posiadająca uprawnienia do kierowania robotami budowlanymi w specjalności konstrukcyjno-budowlanej, posiadając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a</w:t>
            </w: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doświadczenie w pełnieniu funkcji kierownika budowy lub kierownika robót w tym przy realizacji 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……..  (wpisać ilość) </w:t>
            </w: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inwestycj</w:t>
            </w:r>
            <w:r w:rsidR="00D1627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i/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ach</w:t>
            </w: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związan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ych</w:t>
            </w: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z budową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E07F36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lub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przebudową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E07F36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lub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rozbudową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E07F36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lub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modernizacją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E07F36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lub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</w:t>
            </w: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termomodernizacją budynku</w:t>
            </w:r>
            <w:r w:rsidR="00441102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/ów</w:t>
            </w:r>
            <w:r w:rsidR="00B80FAE" w:rsidRPr="000722DC">
              <w:rPr>
                <w:rFonts w:ascii="Cambria" w:hAnsi="Cambria"/>
                <w:b/>
                <w:iCs/>
                <w:color w:val="000000" w:themeColor="text1"/>
                <w:sz w:val="18"/>
                <w:szCs w:val="18"/>
              </w:rPr>
              <w:t>.</w:t>
            </w:r>
          </w:p>
          <w:p w14:paraId="53A32823" w14:textId="77777777" w:rsidR="00B80FAE" w:rsidRDefault="00B80FAE" w:rsidP="00B80FAE">
            <w:pPr>
              <w:pStyle w:val="Default"/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</w:pPr>
          </w:p>
          <w:p w14:paraId="3547ACEB" w14:textId="77777777" w:rsidR="00B1386A" w:rsidRDefault="00B80FAE" w:rsidP="00B80FAE">
            <w:pPr>
              <w:pStyle w:val="Default"/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</w:pPr>
            <w:r w:rsidRPr="00B80FAE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t>Nr uprawnień ……………………..</w:t>
            </w:r>
          </w:p>
          <w:p w14:paraId="19C18F63" w14:textId="77777777" w:rsidR="00D16272" w:rsidRDefault="00D16272" w:rsidP="00B80FAE">
            <w:pPr>
              <w:pStyle w:val="Default"/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</w:pPr>
          </w:p>
          <w:p w14:paraId="31A67E8A" w14:textId="77777777" w:rsidR="00D16272" w:rsidRPr="00CA59A5" w:rsidRDefault="00D16272" w:rsidP="00D16272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5B51491A" w14:textId="77777777" w:rsidR="00D16272" w:rsidRDefault="00D16272" w:rsidP="00D16272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E4389" w14:textId="77777777" w:rsidR="00D16272" w:rsidRDefault="00D16272" w:rsidP="00D1627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</w:t>
            </w:r>
          </w:p>
          <w:p w14:paraId="1921B77D" w14:textId="77777777" w:rsidR="00D16272" w:rsidRDefault="00D16272" w:rsidP="00D1627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inwestycji:…………………………………………………………..</w:t>
            </w:r>
          </w:p>
          <w:p w14:paraId="3D88EC49" w14:textId="77777777" w:rsidR="00D16272" w:rsidRDefault="00D16272" w:rsidP="00D1627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inwestycji:………………………………………………………………………….</w:t>
            </w:r>
          </w:p>
          <w:p w14:paraId="48DD76FF" w14:textId="77777777" w:rsidR="00D16272" w:rsidRPr="00CA59A5" w:rsidRDefault="00D16272" w:rsidP="00D1627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732B039A" w14:textId="77777777" w:rsidR="00D16272" w:rsidRDefault="00D16272" w:rsidP="00D16272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4362B85" w14:textId="77777777" w:rsidR="00D16272" w:rsidRDefault="00D16272" w:rsidP="00D1627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…………………………………………………………………………………………………………..</w:t>
            </w:r>
          </w:p>
          <w:p w14:paraId="3D3081D5" w14:textId="77777777" w:rsidR="00D16272" w:rsidRDefault="00D16272" w:rsidP="00D1627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08F18D2B" w14:textId="77777777" w:rsidR="00D16272" w:rsidRDefault="00D16272" w:rsidP="00D1627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inwestycji:………………………………………………………………………….</w:t>
            </w:r>
          </w:p>
          <w:p w14:paraId="35C1545B" w14:textId="77777777" w:rsidR="00D16272" w:rsidRPr="00CA59A5" w:rsidRDefault="00D16272" w:rsidP="00D1627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</w:t>
            </w:r>
          </w:p>
          <w:p w14:paraId="54CE0791" w14:textId="77777777" w:rsidR="00D16272" w:rsidRDefault="00D16272" w:rsidP="00D16272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</w:t>
            </w:r>
          </w:p>
          <w:p w14:paraId="7F051DB7" w14:textId="77777777" w:rsidR="00D16272" w:rsidRDefault="00D16272" w:rsidP="00D1627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…………………………………………………………………………………………………………..</w:t>
            </w:r>
          </w:p>
          <w:p w14:paraId="0251DFBC" w14:textId="77777777" w:rsidR="00D16272" w:rsidRDefault="00D16272" w:rsidP="00D1627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inwestycji:…………………………………………………………..</w:t>
            </w:r>
          </w:p>
          <w:p w14:paraId="1A00D24B" w14:textId="77777777" w:rsidR="00D16272" w:rsidRDefault="00D16272" w:rsidP="00D16272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inwestycji:………………………………………………………………………….</w:t>
            </w:r>
          </w:p>
          <w:p w14:paraId="2C90340F" w14:textId="77777777" w:rsidR="00B80FAE" w:rsidRPr="00B80FAE" w:rsidRDefault="00D16272" w:rsidP="00D16272">
            <w:pPr>
              <w:pStyle w:val="Default"/>
              <w:ind w:firstLine="564"/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Zamawiający: ….………………………………………………………………………………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329DF65" w14:textId="77777777" w:rsidR="00B1386A" w:rsidRPr="00FA5718" w:rsidRDefault="00B1386A" w:rsidP="00B80FAE">
            <w:pPr>
              <w:pStyle w:val="Default"/>
              <w:ind w:left="-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A5718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</w:t>
            </w:r>
          </w:p>
        </w:tc>
      </w:tr>
      <w:tr w:rsidR="00B1386A" w:rsidRPr="00CA59A5" w14:paraId="081D571F" w14:textId="77777777" w:rsidTr="00B80FAE">
        <w:trPr>
          <w:trHeight w:val="1135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E43039B" w14:textId="77777777" w:rsidR="00B1386A" w:rsidRDefault="00B1386A" w:rsidP="00B1386A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BEDFD24" w14:textId="77777777" w:rsidR="00B1386A" w:rsidRPr="008D229D" w:rsidRDefault="00B1386A" w:rsidP="00B1386A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B1386A">
              <w:rPr>
                <w:rFonts w:ascii="Cambria" w:hAnsi="Cambria"/>
                <w:sz w:val="18"/>
                <w:szCs w:val="18"/>
              </w:rPr>
              <w:t>……………  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41531E2" w14:textId="77777777" w:rsidR="00B1386A" w:rsidRPr="00B80FAE" w:rsidRDefault="00B80FAE" w:rsidP="00B80FAE">
            <w:pPr>
              <w:pStyle w:val="Default"/>
              <w:jc w:val="center"/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</w:pPr>
            <w:r w:rsidRPr="00B80FAE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Kierownik robót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C2782D8" w14:textId="77777777" w:rsidR="00B1386A" w:rsidRPr="000722DC" w:rsidRDefault="00B80FAE" w:rsidP="000D2049">
            <w:pPr>
              <w:pStyle w:val="Default"/>
              <w:ind w:left="139" w:right="137"/>
              <w:jc w:val="both"/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</w:pPr>
            <w:r w:rsidRPr="000722DC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t xml:space="preserve">Osoba posiadająca uprawnienia do kierowania robotami budowlanymi </w:t>
            </w:r>
            <w:r w:rsidRPr="000722DC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br/>
              <w:t>w specjalności instalacyjnej w zakresie sieci, instalacji i urządzeń elektrycznych i elektroenergetycznych.</w:t>
            </w:r>
          </w:p>
          <w:p w14:paraId="02D366D9" w14:textId="77777777" w:rsidR="00B80FAE" w:rsidRPr="00B80FAE" w:rsidRDefault="00B80FAE" w:rsidP="00B80FAE">
            <w:pPr>
              <w:pStyle w:val="Default"/>
              <w:rPr>
                <w:rFonts w:ascii="Cambria" w:hAnsi="Cambria"/>
                <w:bCs/>
                <w:color w:val="FF0000"/>
                <w:sz w:val="18"/>
                <w:szCs w:val="18"/>
              </w:rPr>
            </w:pPr>
          </w:p>
          <w:p w14:paraId="031D4629" w14:textId="77777777" w:rsidR="00B80FAE" w:rsidRPr="00B80FAE" w:rsidRDefault="00B80FAE" w:rsidP="000D2049">
            <w:pPr>
              <w:pStyle w:val="Default"/>
              <w:ind w:left="139"/>
              <w:rPr>
                <w:rFonts w:ascii="Cambria" w:hAnsi="Cambria"/>
                <w:b/>
                <w:color w:val="FF0000"/>
                <w:sz w:val="18"/>
                <w:szCs w:val="18"/>
              </w:rPr>
            </w:pPr>
            <w:r w:rsidRPr="00B80FAE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t>Nr uprawnień ……………………..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51956A3" w14:textId="77777777" w:rsidR="00B1386A" w:rsidRPr="00FA5718" w:rsidRDefault="00B80FAE" w:rsidP="00B80FAE">
            <w:pPr>
              <w:pStyle w:val="Default"/>
              <w:ind w:left="-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A5718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</w:t>
            </w:r>
          </w:p>
        </w:tc>
      </w:tr>
      <w:tr w:rsidR="00B1386A" w:rsidRPr="00CA59A5" w14:paraId="56F75741" w14:textId="77777777" w:rsidTr="00B80FAE">
        <w:trPr>
          <w:trHeight w:val="1135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8A3FD0C" w14:textId="77777777" w:rsidR="00B1386A" w:rsidRDefault="00B1386A" w:rsidP="00B1386A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62F9343" w14:textId="77777777" w:rsidR="00B1386A" w:rsidRPr="008D229D" w:rsidRDefault="00B1386A" w:rsidP="00B1386A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B1386A">
              <w:rPr>
                <w:rFonts w:ascii="Cambria" w:hAnsi="Cambria"/>
                <w:sz w:val="18"/>
                <w:szCs w:val="18"/>
              </w:rPr>
              <w:t>……………  ……………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A315A2B" w14:textId="77777777" w:rsidR="00B1386A" w:rsidRPr="00B80FAE" w:rsidRDefault="00B80FAE" w:rsidP="00B80FAE">
            <w:pPr>
              <w:pStyle w:val="Default"/>
              <w:jc w:val="center"/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</w:pPr>
            <w:r w:rsidRPr="00B80FAE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>Kierownik robót</w:t>
            </w:r>
          </w:p>
        </w:tc>
        <w:tc>
          <w:tcPr>
            <w:tcW w:w="637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25CDB97" w14:textId="77777777" w:rsidR="00B80FAE" w:rsidRPr="000722DC" w:rsidRDefault="00B80FAE" w:rsidP="000D2049">
            <w:pPr>
              <w:pStyle w:val="Default"/>
              <w:spacing w:line="276" w:lineRule="auto"/>
              <w:ind w:left="139" w:right="137"/>
              <w:jc w:val="both"/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</w:pP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Osoba posiadająca uprawnienia budowlane do kierowania budowami </w:t>
            </w: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br/>
              <w:t>w specjalności instalacyjnej w zakresie sieci, instalacji i urządzeń cieplnych, wentylacyjnych, gazowych, wodociągowych i kanalizacyjnych</w:t>
            </w:r>
            <w:r w:rsidR="00481763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, posiadająca doświadczenie w pełnieniu funkcji kierownika budowy lub kierownika robót </w:t>
            </w:r>
            <w:r w:rsidR="00785EBB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w </w:t>
            </w:r>
            <w:r w:rsidR="00481763" w:rsidRPr="000722DC">
              <w:rPr>
                <w:rFonts w:ascii="Cambria" w:hAnsi="Cambria" w:cs="Calibri"/>
                <w:b/>
                <w:sz w:val="18"/>
                <w:szCs w:val="18"/>
              </w:rPr>
              <w:t xml:space="preserve">branży sanitarnej </w:t>
            </w:r>
            <w:r w:rsidR="00785EBB" w:rsidRPr="000722DC">
              <w:rPr>
                <w:rFonts w:ascii="Cambria" w:hAnsi="Cambria" w:cs="Calibri"/>
                <w:b/>
                <w:sz w:val="18"/>
                <w:szCs w:val="18"/>
              </w:rPr>
              <w:t xml:space="preserve">na </w:t>
            </w:r>
            <w:r w:rsidR="00481763"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 ……..  (wpisać ilość) inwestycji/ach</w:t>
            </w:r>
            <w:r w:rsidRPr="000722DC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. </w:t>
            </w:r>
          </w:p>
          <w:p w14:paraId="6F6123FE" w14:textId="77777777" w:rsidR="00B1386A" w:rsidRDefault="00B1386A" w:rsidP="00B1386A">
            <w:pPr>
              <w:pStyle w:val="Default"/>
              <w:spacing w:line="276" w:lineRule="auto"/>
              <w:jc w:val="both"/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</w:pPr>
          </w:p>
          <w:p w14:paraId="7CAEB617" w14:textId="77777777" w:rsidR="00B80FAE" w:rsidRDefault="00B80FAE" w:rsidP="000D2049">
            <w:pPr>
              <w:pStyle w:val="Default"/>
              <w:spacing w:line="276" w:lineRule="auto"/>
              <w:ind w:left="139"/>
              <w:jc w:val="both"/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</w:pPr>
            <w:r w:rsidRPr="00B80FAE">
              <w:rPr>
                <w:rFonts w:ascii="Cambria" w:hAnsi="Cambria"/>
                <w:b/>
                <w:bCs/>
                <w:color w:val="000000" w:themeColor="text1"/>
                <w:sz w:val="18"/>
                <w:szCs w:val="18"/>
              </w:rPr>
              <w:t>Nr uprawnień ……………………..</w:t>
            </w:r>
          </w:p>
          <w:p w14:paraId="558C8312" w14:textId="77777777" w:rsidR="005627B7" w:rsidRPr="00CA59A5" w:rsidRDefault="005627B7" w:rsidP="005627B7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0A8D26FA" w14:textId="77777777" w:rsidR="005627B7" w:rsidRDefault="005627B7" w:rsidP="005627B7">
            <w:pPr>
              <w:pStyle w:val="Default"/>
              <w:numPr>
                <w:ilvl w:val="0"/>
                <w:numId w:val="51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641D0BB3" w14:textId="77777777" w:rsidR="005627B7" w:rsidRDefault="005627B7" w:rsidP="005627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</w:t>
            </w:r>
          </w:p>
          <w:p w14:paraId="4956CBC9" w14:textId="77777777" w:rsidR="005627B7" w:rsidRDefault="005627B7" w:rsidP="005627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inwestycji:…………………………………………………………..</w:t>
            </w:r>
          </w:p>
          <w:p w14:paraId="21D4BE3B" w14:textId="77777777" w:rsidR="005627B7" w:rsidRDefault="005627B7" w:rsidP="005627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inwestycji:………………………………………………………………………….</w:t>
            </w:r>
          </w:p>
          <w:p w14:paraId="79929999" w14:textId="77777777" w:rsidR="005627B7" w:rsidRPr="00CA59A5" w:rsidRDefault="005627B7" w:rsidP="005627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81B7D51" w14:textId="77777777" w:rsidR="005627B7" w:rsidRDefault="005627B7" w:rsidP="005627B7">
            <w:pPr>
              <w:pStyle w:val="Default"/>
              <w:numPr>
                <w:ilvl w:val="0"/>
                <w:numId w:val="51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21A35449" w14:textId="77777777" w:rsidR="005627B7" w:rsidRDefault="005627B7" w:rsidP="005627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…………………………………………………………………………………………………………..</w:t>
            </w:r>
          </w:p>
          <w:p w14:paraId="11E52F6B" w14:textId="77777777" w:rsidR="005627B7" w:rsidRDefault="005627B7" w:rsidP="005627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2058C682" w14:textId="77777777" w:rsidR="005627B7" w:rsidRDefault="005627B7" w:rsidP="005627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inwestycji:………………………………………………………………………….</w:t>
            </w:r>
          </w:p>
          <w:p w14:paraId="08C42A45" w14:textId="77777777" w:rsidR="005627B7" w:rsidRPr="00CA59A5" w:rsidRDefault="005627B7" w:rsidP="005627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</w:t>
            </w:r>
          </w:p>
          <w:p w14:paraId="68963FA7" w14:textId="77777777" w:rsidR="005627B7" w:rsidRDefault="005627B7" w:rsidP="005627B7">
            <w:pPr>
              <w:pStyle w:val="Default"/>
              <w:numPr>
                <w:ilvl w:val="0"/>
                <w:numId w:val="51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</w:t>
            </w:r>
          </w:p>
          <w:p w14:paraId="6714D869" w14:textId="77777777" w:rsidR="005627B7" w:rsidRDefault="005627B7" w:rsidP="005627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…………………………………………………………………………………………………………..</w:t>
            </w:r>
          </w:p>
          <w:p w14:paraId="25BF1FD2" w14:textId="77777777" w:rsidR="005627B7" w:rsidRDefault="005627B7" w:rsidP="005627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inwestycji:…………………………………………………………..</w:t>
            </w:r>
          </w:p>
          <w:p w14:paraId="30346F71" w14:textId="77777777" w:rsidR="005627B7" w:rsidRDefault="005627B7" w:rsidP="005627B7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inwestycji:………………………………………………………………………….</w:t>
            </w:r>
          </w:p>
          <w:p w14:paraId="66A405B6" w14:textId="77777777" w:rsidR="005627B7" w:rsidRPr="00B80FAE" w:rsidRDefault="005627B7" w:rsidP="005627B7">
            <w:pPr>
              <w:pStyle w:val="Default"/>
              <w:spacing w:line="276" w:lineRule="auto"/>
              <w:ind w:left="139" w:firstLine="283"/>
              <w:jc w:val="both"/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D7BF1C8" w14:textId="77777777" w:rsidR="00B1386A" w:rsidRPr="00FA5718" w:rsidRDefault="00B80FAE" w:rsidP="00B80FAE">
            <w:pPr>
              <w:pStyle w:val="Default"/>
              <w:ind w:left="-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A5718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</w:t>
            </w:r>
          </w:p>
        </w:tc>
      </w:tr>
    </w:tbl>
    <w:p w14:paraId="69DB2B08" w14:textId="77777777" w:rsidR="0032655D" w:rsidRPr="00CA59A5" w:rsidRDefault="0032655D" w:rsidP="00D263C2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 w postawionym warunku w SWZ i 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14:paraId="180ECA9E" w14:textId="77777777" w:rsidR="0021284A" w:rsidRPr="008D229D" w:rsidRDefault="0032655D" w:rsidP="00D500B3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>* niepotrzebne skreślić ( jeżeli wykonawca pozostaje w stosunku umowy cywilno prawnej pozostawiamy własne)</w:t>
      </w:r>
      <w:r w:rsidR="00534CF1" w:rsidRPr="00CA59A5">
        <w:rPr>
          <w:rFonts w:ascii="Cambria" w:hAnsi="Cambria"/>
          <w:sz w:val="18"/>
          <w:szCs w:val="18"/>
        </w:rPr>
        <w:tab/>
      </w:r>
    </w:p>
    <w:sectPr w:rsidR="0021284A" w:rsidRPr="008D229D" w:rsidSect="00FA5718">
      <w:headerReference w:type="default" r:id="rId7"/>
      <w:footerReference w:type="even" r:id="rId8"/>
      <w:footerReference w:type="default" r:id="rId9"/>
      <w:pgSz w:w="16838" w:h="11906" w:orient="landscape"/>
      <w:pgMar w:top="844" w:right="1418" w:bottom="284" w:left="1418" w:header="142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90A4C" w14:textId="77777777" w:rsidR="007C00FE" w:rsidRDefault="007C00FE">
      <w:r>
        <w:separator/>
      </w:r>
    </w:p>
  </w:endnote>
  <w:endnote w:type="continuationSeparator" w:id="0">
    <w:p w14:paraId="3D106EE6" w14:textId="77777777" w:rsidR="007C00FE" w:rsidRDefault="007C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48958" w14:textId="77777777" w:rsidR="00DD21E9" w:rsidRDefault="004A5C08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21E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15A8BE" w14:textId="77777777" w:rsidR="00DD21E9" w:rsidRDefault="00DD21E9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99FF1" w14:textId="77777777" w:rsidR="00D03C28" w:rsidRDefault="00D03C28" w:rsidP="00D03C28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 lub elektronicznym podpisem osobistym</w:t>
    </w:r>
  </w:p>
  <w:p w14:paraId="2159D6A4" w14:textId="77777777" w:rsidR="00DD21E9" w:rsidRPr="00D03C28" w:rsidRDefault="00DD21E9" w:rsidP="00D03C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B0121" w14:textId="77777777" w:rsidR="007C00FE" w:rsidRDefault="007C00FE">
      <w:r>
        <w:separator/>
      </w:r>
    </w:p>
  </w:footnote>
  <w:footnote w:type="continuationSeparator" w:id="0">
    <w:p w14:paraId="0E159D42" w14:textId="77777777" w:rsidR="007C00FE" w:rsidRDefault="007C0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ACCF" w14:textId="77777777" w:rsidR="000F5022" w:rsidRDefault="000F5022" w:rsidP="000F5022">
    <w:pPr>
      <w:pStyle w:val="Nagwek"/>
      <w:rPr>
        <w:rFonts w:ascii="Cambria" w:hAnsi="Cambria" w:cs="Arial"/>
        <w:b/>
        <w:sz w:val="20"/>
      </w:rPr>
    </w:pPr>
  </w:p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5"/>
      <w:gridCol w:w="4156"/>
      <w:gridCol w:w="3176"/>
      <w:gridCol w:w="3825"/>
    </w:tblGrid>
    <w:tr w:rsidR="00415929" w14:paraId="40B14966" w14:textId="77777777" w:rsidTr="009C3C97">
      <w:tc>
        <w:tcPr>
          <w:tcW w:w="1016" w:type="pct"/>
          <w:hideMark/>
        </w:tcPr>
        <w:p w14:paraId="40B947DB" w14:textId="77777777" w:rsidR="00415929" w:rsidRDefault="00415929" w:rsidP="00415929">
          <w:pPr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425A1BFF" wp14:editId="15F0E074">
                <wp:extent cx="1026795" cy="440055"/>
                <wp:effectExtent l="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hideMark/>
        </w:tcPr>
        <w:p w14:paraId="1F06816A" w14:textId="77777777" w:rsidR="00415929" w:rsidRDefault="00415929" w:rsidP="00415929">
          <w:pPr>
            <w:ind w:left="48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54DF7B4F" wp14:editId="1C8A763E">
                <wp:extent cx="1405890" cy="440055"/>
                <wp:effectExtent l="0" t="0" r="381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8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hideMark/>
        </w:tcPr>
        <w:p w14:paraId="579F85B7" w14:textId="77777777" w:rsidR="00415929" w:rsidRDefault="00415929" w:rsidP="00415929">
          <w:pPr>
            <w:ind w:left="-1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06E6FB9F" wp14:editId="664FC718">
                <wp:extent cx="948690" cy="440055"/>
                <wp:effectExtent l="0" t="0" r="381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hideMark/>
        </w:tcPr>
        <w:p w14:paraId="1DD99EE4" w14:textId="77777777" w:rsidR="00415929" w:rsidRDefault="00415929" w:rsidP="00415929">
          <w:pPr>
            <w:ind w:right="-1"/>
            <w:jc w:val="right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1D95D6BC" wp14:editId="185BBD2C">
                <wp:extent cx="1457960" cy="440055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96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59AD36" w14:textId="77777777" w:rsidR="00415929" w:rsidRDefault="00415929" w:rsidP="00415929">
    <w:pPr>
      <w:pStyle w:val="Nagwek"/>
      <w:rPr>
        <w:rFonts w:ascii="Cambria" w:hAnsi="Cambria" w:cs="Arial"/>
        <w:b/>
        <w:sz w:val="20"/>
      </w:rPr>
    </w:pPr>
  </w:p>
  <w:p w14:paraId="4756E4AE" w14:textId="77777777" w:rsidR="00C752F3" w:rsidRPr="000F5022" w:rsidRDefault="00415929" w:rsidP="000F5022">
    <w:pPr>
      <w:pStyle w:val="Nagwek"/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SL/22/ZP/2022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6E8C7E5A"/>
    <w:lvl w:ilvl="0" w:tplc="CEC6F8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08430FA"/>
    <w:multiLevelType w:val="hybridMultilevel"/>
    <w:tmpl w:val="F7984B14"/>
    <w:lvl w:ilvl="0" w:tplc="314A4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5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7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8" w15:restartNumberingAfterBreak="0">
    <w:nsid w:val="4A0F61EA"/>
    <w:multiLevelType w:val="hybridMultilevel"/>
    <w:tmpl w:val="5A4CAE3C"/>
    <w:lvl w:ilvl="0" w:tplc="4D7A9624">
      <w:start w:val="1"/>
      <w:numFmt w:val="decimal"/>
      <w:lvlText w:val="%1."/>
      <w:lvlJc w:val="left"/>
      <w:pPr>
        <w:ind w:left="502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4A1E1E99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21B3556"/>
    <w:multiLevelType w:val="hybridMultilevel"/>
    <w:tmpl w:val="F0046AF6"/>
    <w:lvl w:ilvl="0" w:tplc="3738EF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34145059">
    <w:abstractNumId w:val="37"/>
  </w:num>
  <w:num w:numId="2" w16cid:durableId="1313368826">
    <w:abstractNumId w:val="44"/>
  </w:num>
  <w:num w:numId="3" w16cid:durableId="799343660">
    <w:abstractNumId w:val="30"/>
  </w:num>
  <w:num w:numId="4" w16cid:durableId="258680981">
    <w:abstractNumId w:val="26"/>
  </w:num>
  <w:num w:numId="5" w16cid:durableId="1641305782">
    <w:abstractNumId w:val="18"/>
  </w:num>
  <w:num w:numId="6" w16cid:durableId="1599412986">
    <w:abstractNumId w:val="34"/>
  </w:num>
  <w:num w:numId="7" w16cid:durableId="1070739168">
    <w:abstractNumId w:val="40"/>
  </w:num>
  <w:num w:numId="8" w16cid:durableId="2138797162">
    <w:abstractNumId w:val="23"/>
  </w:num>
  <w:num w:numId="9" w16cid:durableId="548803655">
    <w:abstractNumId w:val="53"/>
  </w:num>
  <w:num w:numId="10" w16cid:durableId="1818956986">
    <w:abstractNumId w:val="58"/>
  </w:num>
  <w:num w:numId="11" w16cid:durableId="1825123774">
    <w:abstractNumId w:val="19"/>
  </w:num>
  <w:num w:numId="12" w16cid:durableId="286548939">
    <w:abstractNumId w:val="56"/>
  </w:num>
  <w:num w:numId="13" w16cid:durableId="1933971913">
    <w:abstractNumId w:val="57"/>
  </w:num>
  <w:num w:numId="14" w16cid:durableId="515464256">
    <w:abstractNumId w:val="12"/>
  </w:num>
  <w:num w:numId="15" w16cid:durableId="599067616">
    <w:abstractNumId w:val="27"/>
  </w:num>
  <w:num w:numId="16" w16cid:durableId="1390038567">
    <w:abstractNumId w:val="33"/>
  </w:num>
  <w:num w:numId="17" w16cid:durableId="2075161563">
    <w:abstractNumId w:val="51"/>
  </w:num>
  <w:num w:numId="18" w16cid:durableId="1599799987">
    <w:abstractNumId w:val="22"/>
  </w:num>
  <w:num w:numId="19" w16cid:durableId="678971007">
    <w:abstractNumId w:val="13"/>
  </w:num>
  <w:num w:numId="20" w16cid:durableId="1343119366">
    <w:abstractNumId w:val="16"/>
  </w:num>
  <w:num w:numId="21" w16cid:durableId="829058069">
    <w:abstractNumId w:val="45"/>
  </w:num>
  <w:num w:numId="22" w16cid:durableId="285695845">
    <w:abstractNumId w:val="17"/>
  </w:num>
  <w:num w:numId="23" w16cid:durableId="68700519">
    <w:abstractNumId w:val="50"/>
  </w:num>
  <w:num w:numId="24" w16cid:durableId="529149748">
    <w:abstractNumId w:val="48"/>
  </w:num>
  <w:num w:numId="25" w16cid:durableId="1539780057">
    <w:abstractNumId w:val="21"/>
  </w:num>
  <w:num w:numId="26" w16cid:durableId="1276407791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63024033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79469538">
    <w:abstractNumId w:val="3"/>
  </w:num>
  <w:num w:numId="29" w16cid:durableId="650594054">
    <w:abstractNumId w:val="8"/>
  </w:num>
  <w:num w:numId="30" w16cid:durableId="1769692891">
    <w:abstractNumId w:val="2"/>
  </w:num>
  <w:num w:numId="31" w16cid:durableId="94716887">
    <w:abstractNumId w:val="43"/>
  </w:num>
  <w:num w:numId="32" w16cid:durableId="2128965300">
    <w:abstractNumId w:val="10"/>
  </w:num>
  <w:num w:numId="33" w16cid:durableId="1266575418">
    <w:abstractNumId w:val="29"/>
  </w:num>
  <w:num w:numId="34" w16cid:durableId="190189882">
    <w:abstractNumId w:val="46"/>
  </w:num>
  <w:num w:numId="35" w16cid:durableId="733431999">
    <w:abstractNumId w:val="15"/>
  </w:num>
  <w:num w:numId="36" w16cid:durableId="160701599">
    <w:abstractNumId w:val="55"/>
  </w:num>
  <w:num w:numId="37" w16cid:durableId="327296584">
    <w:abstractNumId w:val="14"/>
  </w:num>
  <w:num w:numId="38" w16cid:durableId="1241717298">
    <w:abstractNumId w:val="9"/>
  </w:num>
  <w:num w:numId="39" w16cid:durableId="956133115">
    <w:abstractNumId w:val="24"/>
  </w:num>
  <w:num w:numId="40" w16cid:durableId="413674736">
    <w:abstractNumId w:val="41"/>
  </w:num>
  <w:num w:numId="41" w16cid:durableId="2070499466">
    <w:abstractNumId w:val="35"/>
  </w:num>
  <w:num w:numId="42" w16cid:durableId="1152236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57404313">
    <w:abstractNumId w:val="28"/>
  </w:num>
  <w:num w:numId="44" w16cid:durableId="131095768">
    <w:abstractNumId w:val="25"/>
  </w:num>
  <w:num w:numId="45" w16cid:durableId="1671447449">
    <w:abstractNumId w:val="11"/>
  </w:num>
  <w:num w:numId="46" w16cid:durableId="1610238696">
    <w:abstractNumId w:val="47"/>
  </w:num>
  <w:num w:numId="47" w16cid:durableId="464395912">
    <w:abstractNumId w:val="20"/>
  </w:num>
  <w:num w:numId="48" w16cid:durableId="457456978">
    <w:abstractNumId w:val="39"/>
  </w:num>
  <w:num w:numId="49" w16cid:durableId="788471675">
    <w:abstractNumId w:val="52"/>
  </w:num>
  <w:num w:numId="50" w16cid:durableId="754714825">
    <w:abstractNumId w:val="32"/>
  </w:num>
  <w:num w:numId="51" w16cid:durableId="1431511102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21B2D"/>
    <w:rsid w:val="000231AC"/>
    <w:rsid w:val="000239D4"/>
    <w:rsid w:val="00023F47"/>
    <w:rsid w:val="00025659"/>
    <w:rsid w:val="00026E3B"/>
    <w:rsid w:val="00027CE9"/>
    <w:rsid w:val="00027E06"/>
    <w:rsid w:val="00032481"/>
    <w:rsid w:val="00033E37"/>
    <w:rsid w:val="0003578D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1BC"/>
    <w:rsid w:val="00055851"/>
    <w:rsid w:val="00061F88"/>
    <w:rsid w:val="00063849"/>
    <w:rsid w:val="000675E7"/>
    <w:rsid w:val="00070743"/>
    <w:rsid w:val="000722DC"/>
    <w:rsid w:val="000726CE"/>
    <w:rsid w:val="00075847"/>
    <w:rsid w:val="00080D85"/>
    <w:rsid w:val="00083030"/>
    <w:rsid w:val="00084151"/>
    <w:rsid w:val="000858B3"/>
    <w:rsid w:val="00090A82"/>
    <w:rsid w:val="00092772"/>
    <w:rsid w:val="000970DD"/>
    <w:rsid w:val="000A0528"/>
    <w:rsid w:val="000A1940"/>
    <w:rsid w:val="000A1981"/>
    <w:rsid w:val="000A27ED"/>
    <w:rsid w:val="000A2A72"/>
    <w:rsid w:val="000A32BF"/>
    <w:rsid w:val="000A3BB7"/>
    <w:rsid w:val="000A660B"/>
    <w:rsid w:val="000B0B94"/>
    <w:rsid w:val="000B0FF6"/>
    <w:rsid w:val="000B2989"/>
    <w:rsid w:val="000B2EE7"/>
    <w:rsid w:val="000B37AC"/>
    <w:rsid w:val="000B7A4F"/>
    <w:rsid w:val="000C152C"/>
    <w:rsid w:val="000C1FE3"/>
    <w:rsid w:val="000C3646"/>
    <w:rsid w:val="000D2049"/>
    <w:rsid w:val="000D40FD"/>
    <w:rsid w:val="000E05B9"/>
    <w:rsid w:val="000E4E2A"/>
    <w:rsid w:val="000E7F53"/>
    <w:rsid w:val="000F5022"/>
    <w:rsid w:val="0010294D"/>
    <w:rsid w:val="00102A85"/>
    <w:rsid w:val="00102C0C"/>
    <w:rsid w:val="00103155"/>
    <w:rsid w:val="001054D9"/>
    <w:rsid w:val="00111ECF"/>
    <w:rsid w:val="00114AAA"/>
    <w:rsid w:val="00114EE9"/>
    <w:rsid w:val="00115389"/>
    <w:rsid w:val="001201D6"/>
    <w:rsid w:val="001218E1"/>
    <w:rsid w:val="00122276"/>
    <w:rsid w:val="00126E65"/>
    <w:rsid w:val="00131262"/>
    <w:rsid w:val="0013268A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38AA"/>
    <w:rsid w:val="00164F38"/>
    <w:rsid w:val="00165D29"/>
    <w:rsid w:val="00166A04"/>
    <w:rsid w:val="001720B9"/>
    <w:rsid w:val="0017416A"/>
    <w:rsid w:val="00174344"/>
    <w:rsid w:val="00176E50"/>
    <w:rsid w:val="001816EE"/>
    <w:rsid w:val="001866AD"/>
    <w:rsid w:val="001910F8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2446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52F"/>
    <w:rsid w:val="00233770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24B6"/>
    <w:rsid w:val="002649E1"/>
    <w:rsid w:val="0026568F"/>
    <w:rsid w:val="0026706B"/>
    <w:rsid w:val="002678AB"/>
    <w:rsid w:val="00271D38"/>
    <w:rsid w:val="00272E2B"/>
    <w:rsid w:val="00273F7E"/>
    <w:rsid w:val="002814D4"/>
    <w:rsid w:val="002837ED"/>
    <w:rsid w:val="002845DB"/>
    <w:rsid w:val="002953C0"/>
    <w:rsid w:val="002971C8"/>
    <w:rsid w:val="002A2237"/>
    <w:rsid w:val="002A2640"/>
    <w:rsid w:val="002A4CEF"/>
    <w:rsid w:val="002A5798"/>
    <w:rsid w:val="002A5876"/>
    <w:rsid w:val="002A7F4E"/>
    <w:rsid w:val="002B1D07"/>
    <w:rsid w:val="002B6740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1261"/>
    <w:rsid w:val="002F0291"/>
    <w:rsid w:val="002F16D6"/>
    <w:rsid w:val="002F26C4"/>
    <w:rsid w:val="002F79CA"/>
    <w:rsid w:val="003008FD"/>
    <w:rsid w:val="00302515"/>
    <w:rsid w:val="00302B07"/>
    <w:rsid w:val="003062AC"/>
    <w:rsid w:val="00310A34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4043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15929"/>
    <w:rsid w:val="00420580"/>
    <w:rsid w:val="00422FC5"/>
    <w:rsid w:val="00423457"/>
    <w:rsid w:val="004245B7"/>
    <w:rsid w:val="00427A12"/>
    <w:rsid w:val="00436078"/>
    <w:rsid w:val="00436F25"/>
    <w:rsid w:val="00437ADE"/>
    <w:rsid w:val="004409ED"/>
    <w:rsid w:val="00441102"/>
    <w:rsid w:val="0044374E"/>
    <w:rsid w:val="0044434A"/>
    <w:rsid w:val="00445639"/>
    <w:rsid w:val="00446E5C"/>
    <w:rsid w:val="004501D1"/>
    <w:rsid w:val="0045165D"/>
    <w:rsid w:val="004519E7"/>
    <w:rsid w:val="004538F2"/>
    <w:rsid w:val="004548D7"/>
    <w:rsid w:val="00460E98"/>
    <w:rsid w:val="00460EBC"/>
    <w:rsid w:val="004617BB"/>
    <w:rsid w:val="00461FBB"/>
    <w:rsid w:val="00462A4F"/>
    <w:rsid w:val="004639B5"/>
    <w:rsid w:val="0046644D"/>
    <w:rsid w:val="0047062C"/>
    <w:rsid w:val="004748C0"/>
    <w:rsid w:val="00476528"/>
    <w:rsid w:val="00477ADD"/>
    <w:rsid w:val="00480774"/>
    <w:rsid w:val="004807CF"/>
    <w:rsid w:val="00480A64"/>
    <w:rsid w:val="00481763"/>
    <w:rsid w:val="004825FF"/>
    <w:rsid w:val="00483B12"/>
    <w:rsid w:val="00485B52"/>
    <w:rsid w:val="00490F36"/>
    <w:rsid w:val="004934C5"/>
    <w:rsid w:val="00493D06"/>
    <w:rsid w:val="00494A82"/>
    <w:rsid w:val="00494BF8"/>
    <w:rsid w:val="0049534F"/>
    <w:rsid w:val="0049543B"/>
    <w:rsid w:val="004A1963"/>
    <w:rsid w:val="004A50BC"/>
    <w:rsid w:val="004A57A5"/>
    <w:rsid w:val="004A5C08"/>
    <w:rsid w:val="004A731F"/>
    <w:rsid w:val="004A749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24C8"/>
    <w:rsid w:val="004F2BCC"/>
    <w:rsid w:val="004F31B5"/>
    <w:rsid w:val="004F4AC8"/>
    <w:rsid w:val="004F7C69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7B7"/>
    <w:rsid w:val="00562ABE"/>
    <w:rsid w:val="00563C92"/>
    <w:rsid w:val="00564049"/>
    <w:rsid w:val="00564ED6"/>
    <w:rsid w:val="0056694D"/>
    <w:rsid w:val="005708CB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0BB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3477"/>
    <w:rsid w:val="00664AC0"/>
    <w:rsid w:val="00667F63"/>
    <w:rsid w:val="00670104"/>
    <w:rsid w:val="006701F1"/>
    <w:rsid w:val="00672FAA"/>
    <w:rsid w:val="00674217"/>
    <w:rsid w:val="0067561C"/>
    <w:rsid w:val="006800B9"/>
    <w:rsid w:val="00680380"/>
    <w:rsid w:val="00681012"/>
    <w:rsid w:val="00682577"/>
    <w:rsid w:val="00682CD1"/>
    <w:rsid w:val="00683021"/>
    <w:rsid w:val="00685194"/>
    <w:rsid w:val="006857FC"/>
    <w:rsid w:val="00685B3C"/>
    <w:rsid w:val="00685B8D"/>
    <w:rsid w:val="0068677E"/>
    <w:rsid w:val="006879FA"/>
    <w:rsid w:val="006931D7"/>
    <w:rsid w:val="00694955"/>
    <w:rsid w:val="00695211"/>
    <w:rsid w:val="006952AC"/>
    <w:rsid w:val="00696298"/>
    <w:rsid w:val="00697CEE"/>
    <w:rsid w:val="006A488B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6F2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60CC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327C"/>
    <w:rsid w:val="00733CAF"/>
    <w:rsid w:val="00734D6E"/>
    <w:rsid w:val="007358E6"/>
    <w:rsid w:val="00737587"/>
    <w:rsid w:val="00737FB8"/>
    <w:rsid w:val="00747E30"/>
    <w:rsid w:val="00750A35"/>
    <w:rsid w:val="0075289B"/>
    <w:rsid w:val="007548DB"/>
    <w:rsid w:val="0075499B"/>
    <w:rsid w:val="00755404"/>
    <w:rsid w:val="007572CC"/>
    <w:rsid w:val="00760F63"/>
    <w:rsid w:val="007612B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6C4"/>
    <w:rsid w:val="00784738"/>
    <w:rsid w:val="00785927"/>
    <w:rsid w:val="00785B61"/>
    <w:rsid w:val="00785EBB"/>
    <w:rsid w:val="007877E3"/>
    <w:rsid w:val="00787E16"/>
    <w:rsid w:val="00792EE6"/>
    <w:rsid w:val="00793775"/>
    <w:rsid w:val="0079444B"/>
    <w:rsid w:val="00796806"/>
    <w:rsid w:val="007A0335"/>
    <w:rsid w:val="007A40D8"/>
    <w:rsid w:val="007A4887"/>
    <w:rsid w:val="007A7C26"/>
    <w:rsid w:val="007B21B2"/>
    <w:rsid w:val="007C00FE"/>
    <w:rsid w:val="007C0CCF"/>
    <w:rsid w:val="007C4815"/>
    <w:rsid w:val="007C73C6"/>
    <w:rsid w:val="007D29F5"/>
    <w:rsid w:val="007D2EDC"/>
    <w:rsid w:val="007D5BE1"/>
    <w:rsid w:val="007D5D10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4C"/>
    <w:rsid w:val="00872D84"/>
    <w:rsid w:val="00880D10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229D"/>
    <w:rsid w:val="008D38B4"/>
    <w:rsid w:val="008D5AC9"/>
    <w:rsid w:val="008D7041"/>
    <w:rsid w:val="008E5B27"/>
    <w:rsid w:val="008E777E"/>
    <w:rsid w:val="008F0BFB"/>
    <w:rsid w:val="008F21F2"/>
    <w:rsid w:val="008F2E6F"/>
    <w:rsid w:val="008F35CE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5FAA"/>
    <w:rsid w:val="00926A77"/>
    <w:rsid w:val="00927924"/>
    <w:rsid w:val="00930CC4"/>
    <w:rsid w:val="0093458C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CAF"/>
    <w:rsid w:val="0096108A"/>
    <w:rsid w:val="0096263A"/>
    <w:rsid w:val="00963663"/>
    <w:rsid w:val="0096397E"/>
    <w:rsid w:val="009660DD"/>
    <w:rsid w:val="00966BB2"/>
    <w:rsid w:val="009829D9"/>
    <w:rsid w:val="00983423"/>
    <w:rsid w:val="009834CE"/>
    <w:rsid w:val="00983D87"/>
    <w:rsid w:val="0098603A"/>
    <w:rsid w:val="009860A0"/>
    <w:rsid w:val="009952C7"/>
    <w:rsid w:val="009970AA"/>
    <w:rsid w:val="009A0530"/>
    <w:rsid w:val="009A32D4"/>
    <w:rsid w:val="009A410D"/>
    <w:rsid w:val="009A4C9A"/>
    <w:rsid w:val="009A5616"/>
    <w:rsid w:val="009A63E0"/>
    <w:rsid w:val="009B1AB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4FF0"/>
    <w:rsid w:val="009D5F18"/>
    <w:rsid w:val="009D6C0A"/>
    <w:rsid w:val="009D7998"/>
    <w:rsid w:val="009E13F4"/>
    <w:rsid w:val="009E3077"/>
    <w:rsid w:val="009E3C0C"/>
    <w:rsid w:val="009E6B1D"/>
    <w:rsid w:val="009F1556"/>
    <w:rsid w:val="009F246A"/>
    <w:rsid w:val="009F3788"/>
    <w:rsid w:val="009F41F4"/>
    <w:rsid w:val="009F7330"/>
    <w:rsid w:val="00A01864"/>
    <w:rsid w:val="00A0223C"/>
    <w:rsid w:val="00A02BC9"/>
    <w:rsid w:val="00A031C9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58DE"/>
    <w:rsid w:val="00A266B8"/>
    <w:rsid w:val="00A26D5D"/>
    <w:rsid w:val="00A27325"/>
    <w:rsid w:val="00A30E35"/>
    <w:rsid w:val="00A3160B"/>
    <w:rsid w:val="00A330D6"/>
    <w:rsid w:val="00A36B36"/>
    <w:rsid w:val="00A3787E"/>
    <w:rsid w:val="00A4101C"/>
    <w:rsid w:val="00A43146"/>
    <w:rsid w:val="00A431D6"/>
    <w:rsid w:val="00A45ED0"/>
    <w:rsid w:val="00A46A06"/>
    <w:rsid w:val="00A50F61"/>
    <w:rsid w:val="00A56E14"/>
    <w:rsid w:val="00A578F5"/>
    <w:rsid w:val="00A6013A"/>
    <w:rsid w:val="00A60544"/>
    <w:rsid w:val="00A62E79"/>
    <w:rsid w:val="00A65D26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70"/>
    <w:rsid w:val="00AA0A43"/>
    <w:rsid w:val="00AA4266"/>
    <w:rsid w:val="00AB2527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3D97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1CAB"/>
    <w:rsid w:val="00B02E5B"/>
    <w:rsid w:val="00B0402C"/>
    <w:rsid w:val="00B044D9"/>
    <w:rsid w:val="00B04961"/>
    <w:rsid w:val="00B04E14"/>
    <w:rsid w:val="00B056A9"/>
    <w:rsid w:val="00B112AB"/>
    <w:rsid w:val="00B119CC"/>
    <w:rsid w:val="00B11C33"/>
    <w:rsid w:val="00B1386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5F6D"/>
    <w:rsid w:val="00B2696B"/>
    <w:rsid w:val="00B26FE4"/>
    <w:rsid w:val="00B30BCB"/>
    <w:rsid w:val="00B325D8"/>
    <w:rsid w:val="00B333E3"/>
    <w:rsid w:val="00B3383A"/>
    <w:rsid w:val="00B36246"/>
    <w:rsid w:val="00B36359"/>
    <w:rsid w:val="00B40125"/>
    <w:rsid w:val="00B4095C"/>
    <w:rsid w:val="00B458AB"/>
    <w:rsid w:val="00B45AA8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209"/>
    <w:rsid w:val="00B7769F"/>
    <w:rsid w:val="00B80786"/>
    <w:rsid w:val="00B80B1E"/>
    <w:rsid w:val="00B80FAE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0F96"/>
    <w:rsid w:val="00BB19B8"/>
    <w:rsid w:val="00BB7015"/>
    <w:rsid w:val="00BC0322"/>
    <w:rsid w:val="00BC077D"/>
    <w:rsid w:val="00BC4A55"/>
    <w:rsid w:val="00BD1112"/>
    <w:rsid w:val="00BD2D8F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19F3"/>
    <w:rsid w:val="00C22E1C"/>
    <w:rsid w:val="00C22F62"/>
    <w:rsid w:val="00C24130"/>
    <w:rsid w:val="00C244CC"/>
    <w:rsid w:val="00C244E8"/>
    <w:rsid w:val="00C27669"/>
    <w:rsid w:val="00C27BFA"/>
    <w:rsid w:val="00C300AC"/>
    <w:rsid w:val="00C30CE0"/>
    <w:rsid w:val="00C31DF3"/>
    <w:rsid w:val="00C31EC8"/>
    <w:rsid w:val="00C34684"/>
    <w:rsid w:val="00C34DE1"/>
    <w:rsid w:val="00C353CF"/>
    <w:rsid w:val="00C359DA"/>
    <w:rsid w:val="00C424FC"/>
    <w:rsid w:val="00C4348A"/>
    <w:rsid w:val="00C451BB"/>
    <w:rsid w:val="00C50674"/>
    <w:rsid w:val="00C51F8C"/>
    <w:rsid w:val="00C5533B"/>
    <w:rsid w:val="00C57F0E"/>
    <w:rsid w:val="00C615A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8B5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B49E0"/>
    <w:rsid w:val="00CB4D04"/>
    <w:rsid w:val="00CB6C60"/>
    <w:rsid w:val="00CC09BF"/>
    <w:rsid w:val="00CC0B5D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56F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7B8"/>
    <w:rsid w:val="00CF2B9E"/>
    <w:rsid w:val="00CF2E3A"/>
    <w:rsid w:val="00CF3E72"/>
    <w:rsid w:val="00D03C28"/>
    <w:rsid w:val="00D04517"/>
    <w:rsid w:val="00D0511E"/>
    <w:rsid w:val="00D1025F"/>
    <w:rsid w:val="00D12DCC"/>
    <w:rsid w:val="00D14073"/>
    <w:rsid w:val="00D1415B"/>
    <w:rsid w:val="00D14DCB"/>
    <w:rsid w:val="00D16272"/>
    <w:rsid w:val="00D16E6D"/>
    <w:rsid w:val="00D21E51"/>
    <w:rsid w:val="00D22BE4"/>
    <w:rsid w:val="00D24228"/>
    <w:rsid w:val="00D2542B"/>
    <w:rsid w:val="00D25F02"/>
    <w:rsid w:val="00D263C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0B3"/>
    <w:rsid w:val="00D52D85"/>
    <w:rsid w:val="00D53879"/>
    <w:rsid w:val="00D55CC8"/>
    <w:rsid w:val="00D56446"/>
    <w:rsid w:val="00D57BFF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1F"/>
    <w:rsid w:val="00DA7DDD"/>
    <w:rsid w:val="00DB17AA"/>
    <w:rsid w:val="00DB1FC3"/>
    <w:rsid w:val="00DB2AC9"/>
    <w:rsid w:val="00DB394F"/>
    <w:rsid w:val="00DB3C30"/>
    <w:rsid w:val="00DB4210"/>
    <w:rsid w:val="00DB4875"/>
    <w:rsid w:val="00DB6A11"/>
    <w:rsid w:val="00DB6B37"/>
    <w:rsid w:val="00DB7F36"/>
    <w:rsid w:val="00DC067B"/>
    <w:rsid w:val="00DC08B6"/>
    <w:rsid w:val="00DC2739"/>
    <w:rsid w:val="00DC3754"/>
    <w:rsid w:val="00DC6FCE"/>
    <w:rsid w:val="00DD0167"/>
    <w:rsid w:val="00DD14C9"/>
    <w:rsid w:val="00DD21E9"/>
    <w:rsid w:val="00DD2EAB"/>
    <w:rsid w:val="00DD3005"/>
    <w:rsid w:val="00DD3AAC"/>
    <w:rsid w:val="00DD4B96"/>
    <w:rsid w:val="00DE0673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07F36"/>
    <w:rsid w:val="00E110B9"/>
    <w:rsid w:val="00E11444"/>
    <w:rsid w:val="00E176CD"/>
    <w:rsid w:val="00E20FB6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1DD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DD8"/>
    <w:rsid w:val="00EA2BDF"/>
    <w:rsid w:val="00EA4C1A"/>
    <w:rsid w:val="00EB1584"/>
    <w:rsid w:val="00EB26BF"/>
    <w:rsid w:val="00EB567B"/>
    <w:rsid w:val="00EB5DC0"/>
    <w:rsid w:val="00EB6A66"/>
    <w:rsid w:val="00EB6F6F"/>
    <w:rsid w:val="00EC0503"/>
    <w:rsid w:val="00EC1621"/>
    <w:rsid w:val="00EC3BBC"/>
    <w:rsid w:val="00EC4352"/>
    <w:rsid w:val="00EC538A"/>
    <w:rsid w:val="00ED0B33"/>
    <w:rsid w:val="00ED4C88"/>
    <w:rsid w:val="00EE318B"/>
    <w:rsid w:val="00EE3C74"/>
    <w:rsid w:val="00EE7A93"/>
    <w:rsid w:val="00EF0428"/>
    <w:rsid w:val="00EF07DA"/>
    <w:rsid w:val="00EF07E9"/>
    <w:rsid w:val="00EF0C90"/>
    <w:rsid w:val="00EF1B4A"/>
    <w:rsid w:val="00EF2312"/>
    <w:rsid w:val="00EF2963"/>
    <w:rsid w:val="00EF3594"/>
    <w:rsid w:val="00EF39FF"/>
    <w:rsid w:val="00F0084C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59C3"/>
    <w:rsid w:val="00F37CEB"/>
    <w:rsid w:val="00F4024A"/>
    <w:rsid w:val="00F4067B"/>
    <w:rsid w:val="00F41D8C"/>
    <w:rsid w:val="00F41E2A"/>
    <w:rsid w:val="00F45126"/>
    <w:rsid w:val="00F455E4"/>
    <w:rsid w:val="00F45687"/>
    <w:rsid w:val="00F51154"/>
    <w:rsid w:val="00F529B0"/>
    <w:rsid w:val="00F53E1F"/>
    <w:rsid w:val="00F54288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97"/>
    <w:rsid w:val="00F920EB"/>
    <w:rsid w:val="00F92B36"/>
    <w:rsid w:val="00F92BD6"/>
    <w:rsid w:val="00FA12D9"/>
    <w:rsid w:val="00FA1C7E"/>
    <w:rsid w:val="00FA49A1"/>
    <w:rsid w:val="00FA5718"/>
    <w:rsid w:val="00FB1331"/>
    <w:rsid w:val="00FB2E1F"/>
    <w:rsid w:val="00FB4F12"/>
    <w:rsid w:val="00FC1C2E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5272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37EB86"/>
  <w15:docId w15:val="{3909D46A-B64C-4D53-8051-9095D1FA1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5F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6857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0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529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Szpital Opatów</cp:lastModifiedBy>
  <cp:revision>2</cp:revision>
  <cp:lastPrinted>2013-04-03T06:33:00Z</cp:lastPrinted>
  <dcterms:created xsi:type="dcterms:W3CDTF">2022-09-13T08:41:00Z</dcterms:created>
  <dcterms:modified xsi:type="dcterms:W3CDTF">2022-09-13T08:41:00Z</dcterms:modified>
</cp:coreProperties>
</file>