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A469E" w14:textId="77777777" w:rsidR="00DA509A" w:rsidRPr="00454238" w:rsidRDefault="000B4C54" w:rsidP="000B4C54">
      <w:pPr>
        <w:pageBreakBefore/>
        <w:tabs>
          <w:tab w:val="right" w:pos="9070"/>
        </w:tabs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ab/>
        <w:t xml:space="preserve"> </w:t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DA509A" w:rsidRPr="00454238">
        <w:rPr>
          <w:rFonts w:ascii="Cambria" w:hAnsi="Cambria" w:cs="Arial"/>
          <w:sz w:val="20"/>
          <w:szCs w:val="20"/>
        </w:rPr>
        <w:t xml:space="preserve">Załącznik nr </w:t>
      </w:r>
      <w:r w:rsidR="00505D55">
        <w:rPr>
          <w:rFonts w:ascii="Cambria" w:hAnsi="Cambria" w:cs="Arial"/>
          <w:sz w:val="20"/>
          <w:szCs w:val="20"/>
        </w:rPr>
        <w:t>8</w:t>
      </w:r>
      <w:r w:rsidR="0029492E" w:rsidRPr="00454238">
        <w:rPr>
          <w:rFonts w:ascii="Cambria" w:hAnsi="Cambria" w:cs="Arial"/>
          <w:sz w:val="20"/>
          <w:szCs w:val="20"/>
        </w:rPr>
        <w:t xml:space="preserve"> do SWZ</w:t>
      </w:r>
      <w:r w:rsidR="00DA509A" w:rsidRPr="00454238">
        <w:rPr>
          <w:rFonts w:ascii="Cambria" w:hAnsi="Cambria" w:cs="Arial"/>
          <w:sz w:val="20"/>
          <w:szCs w:val="20"/>
        </w:rPr>
        <w:t xml:space="preserve"> </w:t>
      </w:r>
      <w:r w:rsidR="0000234F" w:rsidRPr="00454238">
        <w:rPr>
          <w:rFonts w:ascii="Cambria" w:hAnsi="Cambria" w:cs="Arial"/>
          <w:sz w:val="20"/>
          <w:szCs w:val="20"/>
        </w:rPr>
        <w:t xml:space="preserve"> </w:t>
      </w:r>
    </w:p>
    <w:p w14:paraId="7963D65D" w14:textId="77777777" w:rsidR="00D02233" w:rsidRPr="00454238" w:rsidRDefault="00DA509A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ab/>
      </w:r>
    </w:p>
    <w:p w14:paraId="0623AC1E" w14:textId="77777777" w:rsidR="009E1C8A" w:rsidRPr="00454238" w:rsidRDefault="009E1C8A" w:rsidP="009E1C8A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>...................................................................................</w:t>
      </w:r>
      <w:r w:rsidRPr="00454238">
        <w:rPr>
          <w:rFonts w:ascii="Cambria" w:hAnsi="Cambria" w:cs="Arial"/>
          <w:sz w:val="20"/>
          <w:szCs w:val="20"/>
        </w:rPr>
        <w:tab/>
        <w:t xml:space="preserve">      </w:t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D22B10">
        <w:rPr>
          <w:rFonts w:ascii="Cambria" w:hAnsi="Cambria" w:cs="Arial"/>
          <w:sz w:val="20"/>
          <w:szCs w:val="20"/>
        </w:rPr>
        <w:tab/>
      </w:r>
      <w:r w:rsidR="00EC6B7B"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hAnsi="Cambria" w:cs="Arial"/>
          <w:sz w:val="20"/>
          <w:szCs w:val="20"/>
        </w:rPr>
        <w:t>..................................., d</w:t>
      </w:r>
      <w:r w:rsidR="00F703D5">
        <w:rPr>
          <w:rFonts w:ascii="Cambria" w:hAnsi="Cambria" w:cs="Arial"/>
          <w:sz w:val="20"/>
          <w:szCs w:val="20"/>
        </w:rPr>
        <w:t>nia ....................... 202</w:t>
      </w:r>
      <w:r w:rsidR="00C74E56">
        <w:rPr>
          <w:rFonts w:ascii="Cambria" w:hAnsi="Cambria" w:cs="Arial"/>
          <w:sz w:val="20"/>
          <w:szCs w:val="20"/>
        </w:rPr>
        <w:t>2</w:t>
      </w:r>
      <w:r w:rsidRPr="00454238">
        <w:rPr>
          <w:rFonts w:ascii="Cambria" w:hAnsi="Cambria" w:cs="Arial"/>
          <w:sz w:val="20"/>
          <w:szCs w:val="20"/>
        </w:rPr>
        <w:t xml:space="preserve"> r.</w:t>
      </w:r>
    </w:p>
    <w:p w14:paraId="218EB7F8" w14:textId="77777777" w:rsidR="009E1C8A" w:rsidRPr="00454238" w:rsidRDefault="009E1C8A" w:rsidP="009E1C8A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ab/>
      </w:r>
      <w:r w:rsidRPr="00454238">
        <w:rPr>
          <w:rFonts w:ascii="Cambria" w:eastAsia="Batang" w:hAnsi="Cambria" w:cs="Arial"/>
          <w:i/>
          <w:sz w:val="20"/>
          <w:szCs w:val="20"/>
        </w:rPr>
        <w:t xml:space="preserve"> (Nazwa i adres Wykonawcy)</w:t>
      </w:r>
    </w:p>
    <w:p w14:paraId="7B3459FD" w14:textId="77777777" w:rsidR="009E1C8A" w:rsidRPr="00454238" w:rsidRDefault="009E1C8A" w:rsidP="00DA509A">
      <w:pPr>
        <w:rPr>
          <w:rFonts w:ascii="Cambria" w:hAnsi="Cambria" w:cs="Arial"/>
          <w:sz w:val="20"/>
          <w:szCs w:val="20"/>
        </w:rPr>
      </w:pPr>
    </w:p>
    <w:p w14:paraId="226D4841" w14:textId="77777777" w:rsidR="00D22B10" w:rsidRDefault="00EC6B7B" w:rsidP="00723333">
      <w:pPr>
        <w:spacing w:after="240" w:line="360" w:lineRule="auto"/>
        <w:contextualSpacing/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WYKAZ WYKONANYCH  ROBÓT BUDOWLANYCH W CIĄGU OSTATNICH 5 LAT, A JEŻELI OKRES PROWADZENIA DZIAŁALNOŚCI JEST KRÓTSZY – W TYM OKRESIE</w:t>
      </w:r>
      <w:r w:rsidR="00C51F64">
        <w:rPr>
          <w:rFonts w:ascii="Cambria" w:hAnsi="Cambria" w:cs="Arial"/>
          <w:b/>
          <w:sz w:val="20"/>
          <w:szCs w:val="20"/>
        </w:rPr>
        <w:t xml:space="preserve"> </w:t>
      </w:r>
      <w:r w:rsidRPr="00BA6E1A">
        <w:rPr>
          <w:rFonts w:ascii="Cambria" w:hAnsi="Cambria" w:cs="Arial"/>
          <w:sz w:val="20"/>
          <w:szCs w:val="20"/>
        </w:rPr>
        <w:t xml:space="preserve">Składany do zadania </w:t>
      </w:r>
    </w:p>
    <w:p w14:paraId="5579BD81" w14:textId="77777777" w:rsidR="008F54D4" w:rsidRPr="008F54D4" w:rsidRDefault="008F54D4" w:rsidP="008F54D4">
      <w:pPr>
        <w:shd w:val="clear" w:color="auto" w:fill="BFBFBF"/>
        <w:spacing w:line="276" w:lineRule="auto"/>
        <w:jc w:val="center"/>
        <w:rPr>
          <w:rFonts w:ascii="Cambria" w:hAnsi="Cambria" w:cs="Arial"/>
          <w:b/>
          <w:bCs/>
          <w:sz w:val="10"/>
          <w:szCs w:val="10"/>
        </w:rPr>
      </w:pPr>
    </w:p>
    <w:p w14:paraId="3A67DA2D" w14:textId="77777777" w:rsidR="00CB6940" w:rsidRPr="00B911BE" w:rsidRDefault="00CB6940" w:rsidP="00CB6940">
      <w:pPr>
        <w:shd w:val="clear" w:color="auto" w:fill="BFBFBF" w:themeFill="background1" w:themeFillShade="BF"/>
        <w:autoSpaceDE w:val="0"/>
        <w:autoSpaceDN w:val="0"/>
        <w:adjustRightInd w:val="0"/>
        <w:spacing w:line="276" w:lineRule="auto"/>
        <w:jc w:val="center"/>
        <w:rPr>
          <w:rFonts w:ascii="Cambria" w:hAnsi="Cambria" w:cs="Helvetica-Bold"/>
          <w:b/>
          <w:bCs/>
          <w:sz w:val="20"/>
          <w:szCs w:val="20"/>
        </w:rPr>
      </w:pPr>
      <w:bookmarkStart w:id="0" w:name="_Hlk113437946"/>
      <w:r w:rsidRPr="00B911BE">
        <w:rPr>
          <w:rFonts w:ascii="Cambria" w:hAnsi="Cambria" w:cs="Helvetica-Bold"/>
          <w:b/>
          <w:bCs/>
          <w:sz w:val="20"/>
          <w:szCs w:val="20"/>
        </w:rPr>
        <w:t>Termomodernizacja budynków A i D w ramach zadania</w:t>
      </w:r>
    </w:p>
    <w:p w14:paraId="3D29C1CC" w14:textId="77777777" w:rsidR="00CB6940" w:rsidRPr="00B911BE" w:rsidRDefault="00CB6940" w:rsidP="00CB6940">
      <w:pPr>
        <w:shd w:val="clear" w:color="auto" w:fill="BFBFBF" w:themeFill="background1" w:themeFillShade="BF"/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911BE">
        <w:rPr>
          <w:rFonts w:ascii="Cambria" w:hAnsi="Cambria" w:cs="Helvetica-Bold"/>
          <w:b/>
          <w:bCs/>
          <w:sz w:val="20"/>
          <w:szCs w:val="20"/>
        </w:rPr>
        <w:t xml:space="preserve">„Termomodernizacja Szpitala </w:t>
      </w:r>
      <w:r>
        <w:rPr>
          <w:rFonts w:ascii="Cambria" w:hAnsi="Cambria" w:cs="Helvetica-Bold"/>
          <w:b/>
          <w:bCs/>
          <w:sz w:val="20"/>
          <w:szCs w:val="20"/>
        </w:rPr>
        <w:t>Św</w:t>
      </w:r>
      <w:r w:rsidRPr="00B911BE">
        <w:rPr>
          <w:rFonts w:ascii="Cambria" w:hAnsi="Cambria" w:cs="Helvetica-Bold"/>
          <w:b/>
          <w:bCs/>
          <w:sz w:val="20"/>
          <w:szCs w:val="20"/>
        </w:rPr>
        <w:t>. Leona w Opatowie”</w:t>
      </w:r>
      <w:bookmarkEnd w:id="0"/>
    </w:p>
    <w:p w14:paraId="05FC7399" w14:textId="77777777" w:rsidR="00454238" w:rsidRPr="00BA6E1A" w:rsidRDefault="00454238" w:rsidP="00C51F6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40EB68CF" w14:textId="77777777" w:rsidR="00DA509A" w:rsidRPr="00454238" w:rsidRDefault="00DA509A" w:rsidP="00EC6B7B">
      <w:pPr>
        <w:jc w:val="center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b/>
          <w:sz w:val="20"/>
          <w:szCs w:val="20"/>
        </w:rPr>
        <w:t>OŚWIADCZAM(Y), ŻE</w:t>
      </w:r>
    </w:p>
    <w:p w14:paraId="222097D4" w14:textId="77777777" w:rsidR="00DA509A" w:rsidRPr="00454238" w:rsidRDefault="00DA509A" w:rsidP="00DA509A">
      <w:pPr>
        <w:jc w:val="both"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wykonałem(wykonaliśmy) następujące </w:t>
      </w:r>
      <w:r w:rsidR="00623033" w:rsidRPr="00454238">
        <w:rPr>
          <w:rFonts w:ascii="Cambria" w:hAnsi="Cambria" w:cs="Arial"/>
          <w:sz w:val="20"/>
          <w:szCs w:val="20"/>
        </w:rPr>
        <w:t>ROBOTY BUDOWLANE</w:t>
      </w:r>
      <w:r w:rsidRPr="00454238">
        <w:rPr>
          <w:rFonts w:ascii="Cambria" w:hAnsi="Cambria" w:cs="Arial"/>
          <w:sz w:val="20"/>
          <w:szCs w:val="20"/>
        </w:rPr>
        <w:t>:</w:t>
      </w:r>
    </w:p>
    <w:tbl>
      <w:tblPr>
        <w:tblW w:w="1409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550"/>
      </w:tblGrid>
      <w:tr w:rsidR="00EC6B7B" w:rsidRPr="00454238" w14:paraId="18CEB7B2" w14:textId="77777777" w:rsidTr="008452B2">
        <w:trPr>
          <w:trHeight w:hRule="exact" w:val="1143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576D768F" w14:textId="77777777"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1D6A1DEC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0B0AB5A3" w14:textId="77777777" w:rsidR="00EC6B7B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14:paraId="34E6EBF5" w14:textId="77777777" w:rsidR="00535003" w:rsidRPr="00454238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  <w:p w14:paraId="19F6E342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2F7918DE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14:paraId="53BBD7D6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vAlign w:val="center"/>
          </w:tcPr>
          <w:p w14:paraId="685408C1" w14:textId="77777777" w:rsidR="00EC6B7B" w:rsidRPr="00454238" w:rsidRDefault="00EC6B7B" w:rsidP="00C74E56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54238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  <w:p w14:paraId="7AE0B00C" w14:textId="77777777" w:rsidR="00EC6B7B" w:rsidRPr="00454238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</w:tr>
      <w:tr w:rsidR="00EC6B7B" w:rsidRPr="00454238" w14:paraId="712CA75D" w14:textId="77777777" w:rsidTr="008452B2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D69DA8A" w14:textId="77777777" w:rsidR="00EC6B7B" w:rsidRPr="00454238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0F1C6C8" w14:textId="77777777" w:rsidR="00D02233" w:rsidRDefault="00D02233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0663E105" w14:textId="77777777" w:rsidR="00EC6B7B" w:rsidRPr="00454238" w:rsidRDefault="00EC6B7B" w:rsidP="006A38F2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454238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40BC21C2" w14:textId="77777777" w:rsidR="00EC6B7B" w:rsidRPr="00E7010E" w:rsidRDefault="00EC6B7B" w:rsidP="00D10A4A">
            <w:pPr>
              <w:pStyle w:val="Bezodstpw"/>
              <w:spacing w:line="276" w:lineRule="auto"/>
              <w:ind w:left="138"/>
              <w:contextualSpacing/>
              <w:rPr>
                <w:rFonts w:ascii="Cambria" w:hAnsi="Cambria" w:cs="Arial"/>
                <w:color w:val="000000" w:themeColor="text1"/>
                <w:sz w:val="20"/>
                <w:szCs w:val="20"/>
              </w:rPr>
            </w:pPr>
            <w:r w:rsidRPr="00E7010E">
              <w:rPr>
                <w:rFonts w:ascii="Cambria" w:eastAsia="Times New Roman" w:hAnsi="Cambria" w:cs="Arial"/>
                <w:color w:val="000000" w:themeColor="text1"/>
                <w:spacing w:val="4"/>
                <w:sz w:val="20"/>
                <w:szCs w:val="20"/>
              </w:rPr>
              <w:t>W ramach ww.  robót wykonano</w:t>
            </w:r>
            <w:r w:rsidRPr="00E7010E">
              <w:rPr>
                <w:rFonts w:ascii="Cambria" w:hAnsi="Cambria" w:cs="Arial"/>
                <w:color w:val="000000" w:themeColor="text1"/>
                <w:sz w:val="20"/>
                <w:szCs w:val="20"/>
              </w:rPr>
              <w:t>;</w:t>
            </w:r>
          </w:p>
          <w:p w14:paraId="0C67D803" w14:textId="77777777" w:rsidR="00EC6B7B" w:rsidRPr="00E7010E" w:rsidRDefault="00090FBB" w:rsidP="00D10A4A">
            <w:pPr>
              <w:pStyle w:val="Bezodstpw"/>
              <w:spacing w:line="276" w:lineRule="auto"/>
              <w:ind w:left="138"/>
              <w:contextualSpacing/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</w:pPr>
            <w:r w:rsidRPr="00E7010E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Roboty </w:t>
            </w:r>
            <w:r w:rsidR="00DE2AC6" w:rsidRPr="00E7010E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budowlane</w:t>
            </w:r>
            <w:r w:rsidR="00DC2D8F" w:rsidRPr="00E7010E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10A4A">
              <w:rPr>
                <w:rFonts w:ascii="Cambria" w:hAnsi="Cambria" w:cs="Cambria"/>
                <w:iCs/>
                <w:sz w:val="20"/>
                <w:szCs w:val="20"/>
              </w:rPr>
              <w:t xml:space="preserve">zrealizowane w ramach jednej umowy/kontraktu </w:t>
            </w:r>
            <w:r w:rsidR="00DC2D8F" w:rsidRPr="00D10A4A">
              <w:rPr>
                <w:rFonts w:ascii="Cambria" w:hAnsi="Cambria" w:cs="Arial"/>
                <w:color w:val="000000" w:themeColor="text1"/>
                <w:sz w:val="20"/>
                <w:szCs w:val="20"/>
              </w:rPr>
              <w:t>związane z</w:t>
            </w:r>
            <w:r w:rsidR="00DC2D8F" w:rsidRPr="00E7010E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E2AC6" w:rsidRPr="00E7010E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C2D8F" w:rsidRPr="00D10A4A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budową</w:t>
            </w:r>
            <w:r w:rsidR="008951FF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951FF">
              <w:rPr>
                <w:rFonts w:ascii="Cambria" w:hAnsi="Cambria"/>
                <w:color w:val="000000" w:themeColor="text1"/>
                <w:sz w:val="20"/>
                <w:szCs w:val="20"/>
              </w:rPr>
              <w:t>lub</w:t>
            </w:r>
            <w:r w:rsidR="008951FF" w:rsidRPr="00D10A4A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C2D8F" w:rsidRPr="00D10A4A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przebudową</w:t>
            </w:r>
            <w:r w:rsidR="008951FF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951FF">
              <w:rPr>
                <w:rFonts w:ascii="Cambria" w:hAnsi="Cambria"/>
                <w:color w:val="000000" w:themeColor="text1"/>
                <w:sz w:val="20"/>
                <w:szCs w:val="20"/>
              </w:rPr>
              <w:t>lub</w:t>
            </w:r>
            <w:r w:rsidR="008951FF" w:rsidRPr="00D10A4A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C2D8F" w:rsidRPr="00D10A4A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rozbudową</w:t>
            </w:r>
            <w:r w:rsidR="008951FF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951FF">
              <w:rPr>
                <w:rFonts w:ascii="Cambria" w:hAnsi="Cambria"/>
                <w:color w:val="000000" w:themeColor="text1"/>
                <w:sz w:val="20"/>
                <w:szCs w:val="20"/>
              </w:rPr>
              <w:t>lub</w:t>
            </w:r>
            <w:r w:rsidR="008951FF" w:rsidRPr="00D10A4A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7010E" w:rsidRPr="00D10A4A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modernizacją</w:t>
            </w:r>
            <w:r w:rsidR="008951FF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8951FF">
              <w:rPr>
                <w:rFonts w:ascii="Cambria" w:hAnsi="Cambria"/>
                <w:color w:val="000000" w:themeColor="text1"/>
                <w:sz w:val="20"/>
                <w:szCs w:val="20"/>
              </w:rPr>
              <w:t>lub</w:t>
            </w:r>
            <w:r w:rsidR="00D10A4A" w:rsidRPr="00D10A4A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E7010E" w:rsidRPr="00D10A4A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termomodernizacją</w:t>
            </w:r>
            <w:r w:rsidR="00DC2D8F" w:rsidRPr="00D10A4A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budynku</w:t>
            </w:r>
            <w:r w:rsidR="00D10A4A" w:rsidRPr="00D10A4A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/ów</w:t>
            </w:r>
            <w:r w:rsidR="00DC2D8F" w:rsidRPr="00E7010E">
              <w:rPr>
                <w:rFonts w:ascii="Cambria" w:hAnsi="Cambria" w:cs="Arial"/>
                <w:color w:val="000000" w:themeColor="text1"/>
                <w:sz w:val="20"/>
                <w:szCs w:val="20"/>
              </w:rPr>
              <w:t xml:space="preserve"> </w:t>
            </w:r>
            <w:r w:rsidR="00DE2AC6" w:rsidRPr="00E7010E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o wartości</w:t>
            </w:r>
            <w:r w:rsidR="0014794E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brutto</w:t>
            </w:r>
            <w:r w:rsidR="00DE2AC6" w:rsidRPr="00E7010E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 xml:space="preserve"> ………………………………………… </w:t>
            </w:r>
            <w:r w:rsidR="0014794E">
              <w:rPr>
                <w:rFonts w:ascii="Cambria" w:hAnsi="Cambria" w:cs="Arial"/>
                <w:b/>
                <w:color w:val="000000" w:themeColor="text1"/>
                <w:sz w:val="20"/>
                <w:szCs w:val="20"/>
              </w:rPr>
              <w:t>.</w:t>
            </w:r>
          </w:p>
          <w:p w14:paraId="06D697FA" w14:textId="77777777" w:rsidR="00BB5278" w:rsidRPr="00090FBB" w:rsidRDefault="00BB5278" w:rsidP="00DE2AC6">
            <w:pPr>
              <w:pStyle w:val="Bezodstpw"/>
              <w:spacing w:line="276" w:lineRule="auto"/>
              <w:contextualSpacing/>
              <w:rPr>
                <w:rFonts w:ascii="Cambria" w:eastAsia="Times New Roman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190FDBA" w14:textId="77777777" w:rsidR="00EC6B7B" w:rsidRPr="00454238" w:rsidRDefault="00217A88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pacing w:val="4"/>
                <w:sz w:val="20"/>
                <w:szCs w:val="20"/>
              </w:rPr>
              <w:t>…………………..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262B357" w14:textId="77777777" w:rsidR="00EC6B7B" w:rsidRPr="00454238" w:rsidRDefault="00217A88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pacing w:val="4"/>
                <w:sz w:val="20"/>
                <w:szCs w:val="20"/>
              </w:rPr>
              <w:t>…………………..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F870AA9" w14:textId="77777777" w:rsidR="00EC6B7B" w:rsidRPr="00454238" w:rsidRDefault="00217A88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pacing w:val="4"/>
                <w:sz w:val="20"/>
                <w:szCs w:val="20"/>
              </w:rPr>
              <w:t>…………………..</w:t>
            </w:r>
          </w:p>
        </w:tc>
        <w:tc>
          <w:tcPr>
            <w:tcW w:w="15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B0F179" w14:textId="77777777" w:rsidR="00EC6B7B" w:rsidRPr="00454238" w:rsidRDefault="00EC6B7B" w:rsidP="006A38F2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454238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454238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591D9717" w14:textId="77777777" w:rsidR="005F19D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 w:rsidRPr="00454238">
        <w:rPr>
          <w:rFonts w:ascii="Cambria" w:hAnsi="Cambria" w:cs="Arial"/>
          <w:sz w:val="20"/>
          <w:szCs w:val="20"/>
        </w:rPr>
        <w:t xml:space="preserve">*  niepotrzebne skreślić                 </w:t>
      </w:r>
    </w:p>
    <w:p w14:paraId="5F3A3461" w14:textId="77777777" w:rsidR="00A5043D" w:rsidRDefault="00A5043D" w:rsidP="00600B22">
      <w:pPr>
        <w:autoSpaceDE w:val="0"/>
        <w:autoSpaceDN w:val="0"/>
        <w:adjustRightInd w:val="0"/>
        <w:spacing w:line="276" w:lineRule="auto"/>
        <w:ind w:left="7788"/>
        <w:contextualSpacing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56F86413" w14:textId="77777777" w:rsidR="00600B22" w:rsidRDefault="00600B22" w:rsidP="00600B22">
      <w:pPr>
        <w:jc w:val="both"/>
        <w:rPr>
          <w:rFonts w:ascii="Cambria" w:hAnsi="Cambria" w:cs="Arial"/>
          <w:sz w:val="20"/>
          <w:szCs w:val="20"/>
        </w:rPr>
      </w:pPr>
    </w:p>
    <w:p w14:paraId="122409E4" w14:textId="77777777" w:rsidR="00EC6B7B" w:rsidRDefault="00EC6B7B" w:rsidP="00EC6B7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sectPr w:rsidR="00EC6B7B" w:rsidSect="005F19DB">
      <w:headerReference w:type="default" r:id="rId7"/>
      <w:footerReference w:type="even" r:id="rId8"/>
      <w:footerReference w:type="default" r:id="rId9"/>
      <w:pgSz w:w="16838" w:h="11906" w:orient="landscape"/>
      <w:pgMar w:top="842" w:right="1134" w:bottom="1276" w:left="1134" w:header="426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6C5D1" w14:textId="77777777" w:rsidR="00DF6DAB" w:rsidRDefault="00DF6DAB">
      <w:r>
        <w:separator/>
      </w:r>
    </w:p>
  </w:endnote>
  <w:endnote w:type="continuationSeparator" w:id="0">
    <w:p w14:paraId="75ED5FE7" w14:textId="77777777" w:rsidR="00DF6DAB" w:rsidRDefault="00DF6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A8076" w14:textId="77777777" w:rsidR="005F19DB" w:rsidRDefault="00090C4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F19D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9EF78C" w14:textId="77777777" w:rsidR="005F19DB" w:rsidRDefault="005F19D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0C352" w14:textId="77777777"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4E720D23" w14:textId="77777777" w:rsidR="005F19DB" w:rsidRDefault="005F19DB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086EC438" w14:textId="77777777" w:rsidR="00DE2AC6" w:rsidRDefault="00DE2AC6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1C6A5D48" w14:textId="77777777" w:rsidR="00DE2AC6" w:rsidRDefault="00DE2AC6" w:rsidP="00D02233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</w:p>
  <w:p w14:paraId="37894AD4" w14:textId="77777777" w:rsidR="00863640" w:rsidRDefault="00863640" w:rsidP="00863640">
    <w:pPr>
      <w:spacing w:line="360" w:lineRule="auto"/>
      <w:ind w:left="1006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lub podpisem zaufanym lub </w:t>
    </w:r>
    <w:r>
      <w:rPr>
        <w:rFonts w:ascii="Cambria" w:hAnsi="Cambria" w:cs="Arial"/>
        <w:i/>
        <w:sz w:val="16"/>
        <w:szCs w:val="16"/>
      </w:rPr>
      <w:br/>
      <w:t>elektronicznym podpisem osobistym.</w:t>
    </w:r>
  </w:p>
  <w:p w14:paraId="29087F48" w14:textId="77777777" w:rsidR="00863640" w:rsidRPr="00D51D90" w:rsidRDefault="00863640" w:rsidP="00863640">
    <w:pPr>
      <w:pStyle w:val="Stopka"/>
    </w:pPr>
  </w:p>
  <w:p w14:paraId="4607C5F2" w14:textId="77777777" w:rsidR="005F19DB" w:rsidRDefault="005F19DB" w:rsidP="00A5043D">
    <w:pPr>
      <w:pStyle w:val="Nagwek"/>
      <w:ind w:left="11340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2711A" w14:textId="77777777" w:rsidR="00DF6DAB" w:rsidRDefault="00DF6DAB">
      <w:r>
        <w:separator/>
      </w:r>
    </w:p>
  </w:footnote>
  <w:footnote w:type="continuationSeparator" w:id="0">
    <w:p w14:paraId="072783F5" w14:textId="77777777" w:rsidR="00DF6DAB" w:rsidRDefault="00DF6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961"/>
      <w:gridCol w:w="4324"/>
      <w:gridCol w:w="3304"/>
      <w:gridCol w:w="3981"/>
    </w:tblGrid>
    <w:tr w:rsidR="00077CA7" w14:paraId="2340F059" w14:textId="77777777" w:rsidTr="009C3C97">
      <w:tc>
        <w:tcPr>
          <w:tcW w:w="1016" w:type="pct"/>
          <w:hideMark/>
        </w:tcPr>
        <w:p w14:paraId="695241B2" w14:textId="77777777" w:rsidR="00077CA7" w:rsidRDefault="00077CA7" w:rsidP="00077CA7">
          <w:pPr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11CBF3BF" wp14:editId="585296DD">
                <wp:extent cx="1026795" cy="440055"/>
                <wp:effectExtent l="0" t="0" r="1905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679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84" w:type="pct"/>
          <w:hideMark/>
        </w:tcPr>
        <w:p w14:paraId="13AF3F4E" w14:textId="77777777" w:rsidR="00077CA7" w:rsidRDefault="00077CA7" w:rsidP="00077CA7">
          <w:pPr>
            <w:ind w:left="48"/>
            <w:jc w:val="center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73728A21" wp14:editId="0C29F8C5">
                <wp:extent cx="1405890" cy="440055"/>
                <wp:effectExtent l="0" t="0" r="381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58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34" w:type="pct"/>
          <w:hideMark/>
        </w:tcPr>
        <w:p w14:paraId="451C4D8E" w14:textId="77777777" w:rsidR="00077CA7" w:rsidRDefault="00077CA7" w:rsidP="00077CA7">
          <w:pPr>
            <w:ind w:left="-1"/>
            <w:jc w:val="center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41395CE2" wp14:editId="50AD103C">
                <wp:extent cx="948690" cy="440055"/>
                <wp:effectExtent l="0" t="0" r="381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869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6" w:type="pct"/>
          <w:hideMark/>
        </w:tcPr>
        <w:p w14:paraId="69D81F98" w14:textId="77777777" w:rsidR="00077CA7" w:rsidRDefault="00077CA7" w:rsidP="00077CA7">
          <w:pPr>
            <w:ind w:right="-1"/>
            <w:jc w:val="right"/>
            <w:rPr>
              <w:rFonts w:ascii="Calibri" w:hAnsi="Calibri"/>
              <w:noProof/>
            </w:rPr>
          </w:pPr>
          <w:r w:rsidRPr="00560586">
            <w:rPr>
              <w:rFonts w:ascii="Calibri" w:hAnsi="Calibri"/>
              <w:noProof/>
            </w:rPr>
            <w:drawing>
              <wp:inline distT="0" distB="0" distL="0" distR="0" wp14:anchorId="1A54A83D" wp14:editId="3CC6E8DA">
                <wp:extent cx="1457960" cy="440055"/>
                <wp:effectExtent l="0" t="0" r="889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96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D514FEA" w14:textId="77777777" w:rsidR="00077CA7" w:rsidRDefault="00077CA7" w:rsidP="00077CA7">
    <w:pPr>
      <w:pStyle w:val="Nagwek"/>
      <w:rPr>
        <w:rFonts w:ascii="Cambria" w:hAnsi="Cambria" w:cs="Arial"/>
        <w:b/>
        <w:sz w:val="20"/>
      </w:rPr>
    </w:pPr>
  </w:p>
  <w:p w14:paraId="037385B9" w14:textId="77777777" w:rsidR="005F19DB" w:rsidRPr="00AB1B68" w:rsidRDefault="00077CA7" w:rsidP="00AB1B68">
    <w:pPr>
      <w:pStyle w:val="Nagwek"/>
    </w:pPr>
    <w:r w:rsidRPr="007D1690">
      <w:rPr>
        <w:rFonts w:ascii="Cambria" w:hAnsi="Cambria" w:cs="Arial"/>
        <w:b/>
        <w:sz w:val="20"/>
      </w:rPr>
      <w:t>Nr referencyjny:</w:t>
    </w:r>
    <w:r>
      <w:rPr>
        <w:rFonts w:ascii="Cambria" w:hAnsi="Cambria" w:cs="Arial"/>
        <w:b/>
        <w:sz w:val="20"/>
      </w:rPr>
      <w:t xml:space="preserve"> SL/22/ZP/2022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17063FD"/>
    <w:multiLevelType w:val="hybridMultilevel"/>
    <w:tmpl w:val="57FE0382"/>
    <w:lvl w:ilvl="0" w:tplc="D944B23E">
      <w:start w:val="1"/>
      <w:numFmt w:val="bullet"/>
      <w:lvlText w:val="−"/>
      <w:lvlJc w:val="left"/>
      <w:pPr>
        <w:ind w:left="28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81033646">
    <w:abstractNumId w:val="33"/>
  </w:num>
  <w:num w:numId="2" w16cid:durableId="194656118">
    <w:abstractNumId w:val="38"/>
  </w:num>
  <w:num w:numId="3" w16cid:durableId="853230085">
    <w:abstractNumId w:val="27"/>
  </w:num>
  <w:num w:numId="4" w16cid:durableId="512843995">
    <w:abstractNumId w:val="24"/>
  </w:num>
  <w:num w:numId="5" w16cid:durableId="140773455">
    <w:abstractNumId w:val="18"/>
  </w:num>
  <w:num w:numId="6" w16cid:durableId="373622171">
    <w:abstractNumId w:val="30"/>
  </w:num>
  <w:num w:numId="7" w16cid:durableId="1087848923">
    <w:abstractNumId w:val="34"/>
  </w:num>
  <w:num w:numId="8" w16cid:durableId="6061970">
    <w:abstractNumId w:val="22"/>
  </w:num>
  <w:num w:numId="9" w16cid:durableId="1033731006">
    <w:abstractNumId w:val="45"/>
  </w:num>
  <w:num w:numId="10" w16cid:durableId="2050563984">
    <w:abstractNumId w:val="50"/>
  </w:num>
  <w:num w:numId="11" w16cid:durableId="1262566266">
    <w:abstractNumId w:val="19"/>
  </w:num>
  <w:num w:numId="12" w16cid:durableId="1486236067">
    <w:abstractNumId w:val="48"/>
  </w:num>
  <w:num w:numId="13" w16cid:durableId="1800605924">
    <w:abstractNumId w:val="49"/>
  </w:num>
  <w:num w:numId="14" w16cid:durableId="1556770349">
    <w:abstractNumId w:val="12"/>
  </w:num>
  <w:num w:numId="15" w16cid:durableId="1105535664">
    <w:abstractNumId w:val="25"/>
  </w:num>
  <w:num w:numId="16" w16cid:durableId="1259211988">
    <w:abstractNumId w:val="29"/>
  </w:num>
  <w:num w:numId="17" w16cid:durableId="1762556274">
    <w:abstractNumId w:val="44"/>
  </w:num>
  <w:num w:numId="18" w16cid:durableId="1569488155">
    <w:abstractNumId w:val="21"/>
  </w:num>
  <w:num w:numId="19" w16cid:durableId="1714502918">
    <w:abstractNumId w:val="13"/>
  </w:num>
  <w:num w:numId="20" w16cid:durableId="1596283986">
    <w:abstractNumId w:val="16"/>
  </w:num>
  <w:num w:numId="21" w16cid:durableId="1435662190">
    <w:abstractNumId w:val="39"/>
  </w:num>
  <w:num w:numId="22" w16cid:durableId="1557355831">
    <w:abstractNumId w:val="17"/>
  </w:num>
  <w:num w:numId="23" w16cid:durableId="886919330">
    <w:abstractNumId w:val="43"/>
  </w:num>
  <w:num w:numId="24" w16cid:durableId="379405988">
    <w:abstractNumId w:val="41"/>
  </w:num>
  <w:num w:numId="25" w16cid:durableId="1795519899">
    <w:abstractNumId w:val="20"/>
  </w:num>
  <w:num w:numId="26" w16cid:durableId="147752781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56228729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80976230">
    <w:abstractNumId w:val="3"/>
  </w:num>
  <w:num w:numId="29" w16cid:durableId="1543978123">
    <w:abstractNumId w:val="8"/>
  </w:num>
  <w:num w:numId="30" w16cid:durableId="1360081242">
    <w:abstractNumId w:val="2"/>
  </w:num>
  <w:num w:numId="31" w16cid:durableId="1593851491">
    <w:abstractNumId w:val="37"/>
  </w:num>
  <w:num w:numId="32" w16cid:durableId="496851213">
    <w:abstractNumId w:val="11"/>
  </w:num>
  <w:num w:numId="33" w16cid:durableId="1274284393">
    <w:abstractNumId w:val="26"/>
  </w:num>
  <w:num w:numId="34" w16cid:durableId="91517353">
    <w:abstractNumId w:val="40"/>
  </w:num>
  <w:num w:numId="35" w16cid:durableId="658847002">
    <w:abstractNumId w:val="15"/>
  </w:num>
  <w:num w:numId="36" w16cid:durableId="1898778825">
    <w:abstractNumId w:val="47"/>
  </w:num>
  <w:num w:numId="37" w16cid:durableId="1560900270">
    <w:abstractNumId w:val="14"/>
  </w:num>
  <w:num w:numId="38" w16cid:durableId="1366443767">
    <w:abstractNumId w:val="9"/>
  </w:num>
  <w:num w:numId="39" w16cid:durableId="48044060">
    <w:abstractNumId w:val="23"/>
  </w:num>
  <w:num w:numId="40" w16cid:durableId="916986761">
    <w:abstractNumId w:val="35"/>
  </w:num>
  <w:num w:numId="41" w16cid:durableId="1032539291">
    <w:abstractNumId w:val="31"/>
  </w:num>
  <w:num w:numId="42" w16cid:durableId="19298514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53819555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43EE"/>
    <w:rsid w:val="00005154"/>
    <w:rsid w:val="000056E2"/>
    <w:rsid w:val="000065EB"/>
    <w:rsid w:val="000066DD"/>
    <w:rsid w:val="00006898"/>
    <w:rsid w:val="00006D71"/>
    <w:rsid w:val="00010EC5"/>
    <w:rsid w:val="000231AC"/>
    <w:rsid w:val="000239D4"/>
    <w:rsid w:val="00023F47"/>
    <w:rsid w:val="00025659"/>
    <w:rsid w:val="00026E3B"/>
    <w:rsid w:val="00027CE9"/>
    <w:rsid w:val="00033E37"/>
    <w:rsid w:val="000358E3"/>
    <w:rsid w:val="0003703F"/>
    <w:rsid w:val="000379F7"/>
    <w:rsid w:val="00041617"/>
    <w:rsid w:val="00042263"/>
    <w:rsid w:val="00042B17"/>
    <w:rsid w:val="00044B6B"/>
    <w:rsid w:val="00046161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77CA7"/>
    <w:rsid w:val="00080D85"/>
    <w:rsid w:val="000812A3"/>
    <w:rsid w:val="00084151"/>
    <w:rsid w:val="000858B3"/>
    <w:rsid w:val="00090A82"/>
    <w:rsid w:val="00090C4B"/>
    <w:rsid w:val="00090FBB"/>
    <w:rsid w:val="000957CF"/>
    <w:rsid w:val="000970DD"/>
    <w:rsid w:val="000A0528"/>
    <w:rsid w:val="000A1940"/>
    <w:rsid w:val="000A1981"/>
    <w:rsid w:val="000A27ED"/>
    <w:rsid w:val="000A3BB7"/>
    <w:rsid w:val="000A41A6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D2997"/>
    <w:rsid w:val="000D40FD"/>
    <w:rsid w:val="000E05B9"/>
    <w:rsid w:val="000E158A"/>
    <w:rsid w:val="000E4E2A"/>
    <w:rsid w:val="000E5EA7"/>
    <w:rsid w:val="000E7F53"/>
    <w:rsid w:val="0010294D"/>
    <w:rsid w:val="00102A85"/>
    <w:rsid w:val="00102C0C"/>
    <w:rsid w:val="00103155"/>
    <w:rsid w:val="00103343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4794E"/>
    <w:rsid w:val="001568FB"/>
    <w:rsid w:val="00156AC2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5A2"/>
    <w:rsid w:val="001C3C1E"/>
    <w:rsid w:val="001C4E52"/>
    <w:rsid w:val="001C67DA"/>
    <w:rsid w:val="001C7926"/>
    <w:rsid w:val="001C7C3F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57"/>
    <w:rsid w:val="002013CA"/>
    <w:rsid w:val="00204600"/>
    <w:rsid w:val="00205194"/>
    <w:rsid w:val="002100E5"/>
    <w:rsid w:val="00211D44"/>
    <w:rsid w:val="00213968"/>
    <w:rsid w:val="00217A88"/>
    <w:rsid w:val="002232E2"/>
    <w:rsid w:val="00223750"/>
    <w:rsid w:val="002248A3"/>
    <w:rsid w:val="00224A8F"/>
    <w:rsid w:val="00224C77"/>
    <w:rsid w:val="00225324"/>
    <w:rsid w:val="00227E39"/>
    <w:rsid w:val="00233770"/>
    <w:rsid w:val="00241C6C"/>
    <w:rsid w:val="002447F6"/>
    <w:rsid w:val="00245420"/>
    <w:rsid w:val="00246A11"/>
    <w:rsid w:val="00252051"/>
    <w:rsid w:val="00255734"/>
    <w:rsid w:val="00256EDD"/>
    <w:rsid w:val="00257369"/>
    <w:rsid w:val="00261B89"/>
    <w:rsid w:val="0026568F"/>
    <w:rsid w:val="0026706B"/>
    <w:rsid w:val="002678AB"/>
    <w:rsid w:val="00271D38"/>
    <w:rsid w:val="00272E2B"/>
    <w:rsid w:val="00274143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1931"/>
    <w:rsid w:val="002B6740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2515"/>
    <w:rsid w:val="00302B07"/>
    <w:rsid w:val="003062AC"/>
    <w:rsid w:val="00310A34"/>
    <w:rsid w:val="0031370D"/>
    <w:rsid w:val="00313888"/>
    <w:rsid w:val="00315240"/>
    <w:rsid w:val="0032032A"/>
    <w:rsid w:val="00320DC8"/>
    <w:rsid w:val="00325720"/>
    <w:rsid w:val="00327599"/>
    <w:rsid w:val="00330A77"/>
    <w:rsid w:val="00331D6C"/>
    <w:rsid w:val="0033364D"/>
    <w:rsid w:val="00333E3F"/>
    <w:rsid w:val="00333F61"/>
    <w:rsid w:val="00334999"/>
    <w:rsid w:val="00341028"/>
    <w:rsid w:val="003429D7"/>
    <w:rsid w:val="00346DE4"/>
    <w:rsid w:val="00350282"/>
    <w:rsid w:val="00351E47"/>
    <w:rsid w:val="00353E34"/>
    <w:rsid w:val="00354735"/>
    <w:rsid w:val="003548BD"/>
    <w:rsid w:val="003600E2"/>
    <w:rsid w:val="00362C90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56B8"/>
    <w:rsid w:val="00386C8E"/>
    <w:rsid w:val="00387243"/>
    <w:rsid w:val="00392B0F"/>
    <w:rsid w:val="00392B43"/>
    <w:rsid w:val="00392F4F"/>
    <w:rsid w:val="00394CB7"/>
    <w:rsid w:val="00396AE5"/>
    <w:rsid w:val="003A09C4"/>
    <w:rsid w:val="003A1A6D"/>
    <w:rsid w:val="003A21AC"/>
    <w:rsid w:val="003A2551"/>
    <w:rsid w:val="003A41B1"/>
    <w:rsid w:val="003A4DC1"/>
    <w:rsid w:val="003A5A9D"/>
    <w:rsid w:val="003A5E55"/>
    <w:rsid w:val="003A6476"/>
    <w:rsid w:val="003B13A9"/>
    <w:rsid w:val="003B6F73"/>
    <w:rsid w:val="003C48F1"/>
    <w:rsid w:val="003C4B19"/>
    <w:rsid w:val="003C659A"/>
    <w:rsid w:val="003C7514"/>
    <w:rsid w:val="003C786C"/>
    <w:rsid w:val="003D1ED1"/>
    <w:rsid w:val="003D4FCB"/>
    <w:rsid w:val="003D716D"/>
    <w:rsid w:val="003E39BD"/>
    <w:rsid w:val="003E464A"/>
    <w:rsid w:val="003E70A9"/>
    <w:rsid w:val="003E719D"/>
    <w:rsid w:val="003F0669"/>
    <w:rsid w:val="003F1ECC"/>
    <w:rsid w:val="003F3E9E"/>
    <w:rsid w:val="003F49E2"/>
    <w:rsid w:val="003F503B"/>
    <w:rsid w:val="003F5826"/>
    <w:rsid w:val="003F60D2"/>
    <w:rsid w:val="003F7C45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37F83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60E98"/>
    <w:rsid w:val="00460EBC"/>
    <w:rsid w:val="004617BB"/>
    <w:rsid w:val="00462A4F"/>
    <w:rsid w:val="004630E7"/>
    <w:rsid w:val="004639B5"/>
    <w:rsid w:val="00463C11"/>
    <w:rsid w:val="0047062C"/>
    <w:rsid w:val="004778CC"/>
    <w:rsid w:val="00477ADD"/>
    <w:rsid w:val="00480630"/>
    <w:rsid w:val="00480774"/>
    <w:rsid w:val="004825FF"/>
    <w:rsid w:val="00483B12"/>
    <w:rsid w:val="00485B52"/>
    <w:rsid w:val="0049075A"/>
    <w:rsid w:val="00490F36"/>
    <w:rsid w:val="004934C5"/>
    <w:rsid w:val="00494A82"/>
    <w:rsid w:val="00494BF8"/>
    <w:rsid w:val="0049543B"/>
    <w:rsid w:val="0049585E"/>
    <w:rsid w:val="004A1963"/>
    <w:rsid w:val="004A4C92"/>
    <w:rsid w:val="004A50BC"/>
    <w:rsid w:val="004A57A5"/>
    <w:rsid w:val="004A731F"/>
    <w:rsid w:val="004A76EB"/>
    <w:rsid w:val="004A7E36"/>
    <w:rsid w:val="004B50F0"/>
    <w:rsid w:val="004B5569"/>
    <w:rsid w:val="004B6704"/>
    <w:rsid w:val="004C0C45"/>
    <w:rsid w:val="004C1036"/>
    <w:rsid w:val="004C10D6"/>
    <w:rsid w:val="004C2620"/>
    <w:rsid w:val="004C52C0"/>
    <w:rsid w:val="004C6EE4"/>
    <w:rsid w:val="004D4CCE"/>
    <w:rsid w:val="004D63E9"/>
    <w:rsid w:val="004E328D"/>
    <w:rsid w:val="004E3410"/>
    <w:rsid w:val="004E4827"/>
    <w:rsid w:val="004E5DD6"/>
    <w:rsid w:val="004E6D1D"/>
    <w:rsid w:val="004E7F7A"/>
    <w:rsid w:val="004F1DB6"/>
    <w:rsid w:val="004F31B5"/>
    <w:rsid w:val="004F4AC8"/>
    <w:rsid w:val="005038D7"/>
    <w:rsid w:val="00505D55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08E8"/>
    <w:rsid w:val="00520DD8"/>
    <w:rsid w:val="00522BE4"/>
    <w:rsid w:val="00523DF9"/>
    <w:rsid w:val="005327E3"/>
    <w:rsid w:val="00532D41"/>
    <w:rsid w:val="00532DC9"/>
    <w:rsid w:val="00534E6E"/>
    <w:rsid w:val="00535003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65223"/>
    <w:rsid w:val="005724C6"/>
    <w:rsid w:val="0057348E"/>
    <w:rsid w:val="005748ED"/>
    <w:rsid w:val="0057616C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55B0"/>
    <w:rsid w:val="005A7D9C"/>
    <w:rsid w:val="005B588A"/>
    <w:rsid w:val="005C02F8"/>
    <w:rsid w:val="005C13F5"/>
    <w:rsid w:val="005C1C2E"/>
    <w:rsid w:val="005C2B74"/>
    <w:rsid w:val="005C4FB9"/>
    <w:rsid w:val="005C52B4"/>
    <w:rsid w:val="005C74D9"/>
    <w:rsid w:val="005D3855"/>
    <w:rsid w:val="005D3E53"/>
    <w:rsid w:val="005D49B2"/>
    <w:rsid w:val="005E109B"/>
    <w:rsid w:val="005E25BB"/>
    <w:rsid w:val="005E3921"/>
    <w:rsid w:val="005F19DB"/>
    <w:rsid w:val="005F248D"/>
    <w:rsid w:val="005F3C52"/>
    <w:rsid w:val="005F51FC"/>
    <w:rsid w:val="005F53FF"/>
    <w:rsid w:val="005F73BE"/>
    <w:rsid w:val="00600B22"/>
    <w:rsid w:val="00601FA4"/>
    <w:rsid w:val="006042A2"/>
    <w:rsid w:val="00606915"/>
    <w:rsid w:val="00607529"/>
    <w:rsid w:val="00607E94"/>
    <w:rsid w:val="00623033"/>
    <w:rsid w:val="006230E3"/>
    <w:rsid w:val="00631F41"/>
    <w:rsid w:val="00633F9C"/>
    <w:rsid w:val="00642664"/>
    <w:rsid w:val="00643BEA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B004E"/>
    <w:rsid w:val="006B48EB"/>
    <w:rsid w:val="006B65EA"/>
    <w:rsid w:val="006B6D15"/>
    <w:rsid w:val="006C0714"/>
    <w:rsid w:val="006C1399"/>
    <w:rsid w:val="006C3D0A"/>
    <w:rsid w:val="006C3D86"/>
    <w:rsid w:val="006C4AB8"/>
    <w:rsid w:val="006C5B73"/>
    <w:rsid w:val="006D0804"/>
    <w:rsid w:val="006D2130"/>
    <w:rsid w:val="006D262F"/>
    <w:rsid w:val="006D2F13"/>
    <w:rsid w:val="006D4C80"/>
    <w:rsid w:val="006E2914"/>
    <w:rsid w:val="006E3411"/>
    <w:rsid w:val="006E500A"/>
    <w:rsid w:val="006E7876"/>
    <w:rsid w:val="006E797B"/>
    <w:rsid w:val="006E7E6C"/>
    <w:rsid w:val="006F02D0"/>
    <w:rsid w:val="006F21D2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352"/>
    <w:rsid w:val="0070555D"/>
    <w:rsid w:val="00706AFC"/>
    <w:rsid w:val="00706ED2"/>
    <w:rsid w:val="007105BD"/>
    <w:rsid w:val="00711A5E"/>
    <w:rsid w:val="007125C8"/>
    <w:rsid w:val="00720E38"/>
    <w:rsid w:val="00720FCE"/>
    <w:rsid w:val="00722E1D"/>
    <w:rsid w:val="00723333"/>
    <w:rsid w:val="00725372"/>
    <w:rsid w:val="007308DE"/>
    <w:rsid w:val="00730CDE"/>
    <w:rsid w:val="0073327C"/>
    <w:rsid w:val="00733CAF"/>
    <w:rsid w:val="00734D6E"/>
    <w:rsid w:val="007355AA"/>
    <w:rsid w:val="007358E6"/>
    <w:rsid w:val="00737587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252C"/>
    <w:rsid w:val="007646D7"/>
    <w:rsid w:val="00767954"/>
    <w:rsid w:val="00767A53"/>
    <w:rsid w:val="00770C2E"/>
    <w:rsid w:val="007763E7"/>
    <w:rsid w:val="00776D3C"/>
    <w:rsid w:val="00777472"/>
    <w:rsid w:val="00780A2C"/>
    <w:rsid w:val="00784738"/>
    <w:rsid w:val="00787448"/>
    <w:rsid w:val="007877E3"/>
    <w:rsid w:val="00787E16"/>
    <w:rsid w:val="00791CDB"/>
    <w:rsid w:val="00792EE6"/>
    <w:rsid w:val="00793775"/>
    <w:rsid w:val="0079444B"/>
    <w:rsid w:val="007A0335"/>
    <w:rsid w:val="007A1A31"/>
    <w:rsid w:val="007A7C26"/>
    <w:rsid w:val="007B21B2"/>
    <w:rsid w:val="007B5935"/>
    <w:rsid w:val="007C0CCF"/>
    <w:rsid w:val="007C4815"/>
    <w:rsid w:val="007C73C6"/>
    <w:rsid w:val="007D29F5"/>
    <w:rsid w:val="007D2EDC"/>
    <w:rsid w:val="007D4E88"/>
    <w:rsid w:val="007D5D10"/>
    <w:rsid w:val="007E08D6"/>
    <w:rsid w:val="007E388B"/>
    <w:rsid w:val="007E6310"/>
    <w:rsid w:val="007F1E3B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168BB"/>
    <w:rsid w:val="00816DA7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52B2"/>
    <w:rsid w:val="008454AD"/>
    <w:rsid w:val="00845544"/>
    <w:rsid w:val="00846642"/>
    <w:rsid w:val="00851265"/>
    <w:rsid w:val="00852689"/>
    <w:rsid w:val="00853712"/>
    <w:rsid w:val="00854866"/>
    <w:rsid w:val="00855CCF"/>
    <w:rsid w:val="0085612C"/>
    <w:rsid w:val="00856993"/>
    <w:rsid w:val="00857561"/>
    <w:rsid w:val="008575C7"/>
    <w:rsid w:val="00860A81"/>
    <w:rsid w:val="00860BF9"/>
    <w:rsid w:val="008620C2"/>
    <w:rsid w:val="00862263"/>
    <w:rsid w:val="00863213"/>
    <w:rsid w:val="00863640"/>
    <w:rsid w:val="008674E4"/>
    <w:rsid w:val="00870062"/>
    <w:rsid w:val="00870445"/>
    <w:rsid w:val="00872D84"/>
    <w:rsid w:val="00892186"/>
    <w:rsid w:val="008951FF"/>
    <w:rsid w:val="00896C0F"/>
    <w:rsid w:val="008A0763"/>
    <w:rsid w:val="008A10C0"/>
    <w:rsid w:val="008A1345"/>
    <w:rsid w:val="008A27B1"/>
    <w:rsid w:val="008A3F99"/>
    <w:rsid w:val="008A41DF"/>
    <w:rsid w:val="008A628F"/>
    <w:rsid w:val="008B11F9"/>
    <w:rsid w:val="008B3B91"/>
    <w:rsid w:val="008B504A"/>
    <w:rsid w:val="008B7131"/>
    <w:rsid w:val="008C31E3"/>
    <w:rsid w:val="008C5A0B"/>
    <w:rsid w:val="008C5EBB"/>
    <w:rsid w:val="008C6142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54D4"/>
    <w:rsid w:val="00901EC6"/>
    <w:rsid w:val="009023E2"/>
    <w:rsid w:val="00902957"/>
    <w:rsid w:val="0090440F"/>
    <w:rsid w:val="009062BC"/>
    <w:rsid w:val="00910F57"/>
    <w:rsid w:val="0091104C"/>
    <w:rsid w:val="009137CE"/>
    <w:rsid w:val="00914B1F"/>
    <w:rsid w:val="009159D1"/>
    <w:rsid w:val="00915FE5"/>
    <w:rsid w:val="00917F68"/>
    <w:rsid w:val="0092033A"/>
    <w:rsid w:val="0092052A"/>
    <w:rsid w:val="009218A5"/>
    <w:rsid w:val="00921AA6"/>
    <w:rsid w:val="00921B5B"/>
    <w:rsid w:val="00922357"/>
    <w:rsid w:val="00923590"/>
    <w:rsid w:val="00925FAA"/>
    <w:rsid w:val="00926A77"/>
    <w:rsid w:val="00930CC4"/>
    <w:rsid w:val="00936437"/>
    <w:rsid w:val="00937018"/>
    <w:rsid w:val="009370DA"/>
    <w:rsid w:val="00937E37"/>
    <w:rsid w:val="009427CB"/>
    <w:rsid w:val="00942DDE"/>
    <w:rsid w:val="009433BE"/>
    <w:rsid w:val="0094694B"/>
    <w:rsid w:val="009510D6"/>
    <w:rsid w:val="009516CD"/>
    <w:rsid w:val="00952F96"/>
    <w:rsid w:val="0095353E"/>
    <w:rsid w:val="00953976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3C6"/>
    <w:rsid w:val="009952C7"/>
    <w:rsid w:val="009970AA"/>
    <w:rsid w:val="009A0530"/>
    <w:rsid w:val="009A410D"/>
    <w:rsid w:val="009A4C9A"/>
    <w:rsid w:val="009A5616"/>
    <w:rsid w:val="009A63E0"/>
    <w:rsid w:val="009B0427"/>
    <w:rsid w:val="009B0A09"/>
    <w:rsid w:val="009B10C5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35E9"/>
    <w:rsid w:val="009D4D28"/>
    <w:rsid w:val="009D5F18"/>
    <w:rsid w:val="009D6C0A"/>
    <w:rsid w:val="009E13F4"/>
    <w:rsid w:val="009E1C8A"/>
    <w:rsid w:val="009E3C0C"/>
    <w:rsid w:val="009E6B1D"/>
    <w:rsid w:val="009F246A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31D6"/>
    <w:rsid w:val="00A45ED0"/>
    <w:rsid w:val="00A46A06"/>
    <w:rsid w:val="00A5043D"/>
    <w:rsid w:val="00A51EF7"/>
    <w:rsid w:val="00A5467A"/>
    <w:rsid w:val="00A578F5"/>
    <w:rsid w:val="00A6013A"/>
    <w:rsid w:val="00A62E79"/>
    <w:rsid w:val="00A71CB4"/>
    <w:rsid w:val="00A71FE7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36E6"/>
    <w:rsid w:val="00AA4266"/>
    <w:rsid w:val="00AA4BEF"/>
    <w:rsid w:val="00AB058C"/>
    <w:rsid w:val="00AB1B68"/>
    <w:rsid w:val="00AB2527"/>
    <w:rsid w:val="00AC2D83"/>
    <w:rsid w:val="00AC4555"/>
    <w:rsid w:val="00AC4C9D"/>
    <w:rsid w:val="00AC5669"/>
    <w:rsid w:val="00AC754C"/>
    <w:rsid w:val="00AC780F"/>
    <w:rsid w:val="00AD1AE4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2522"/>
    <w:rsid w:val="00AF2E5E"/>
    <w:rsid w:val="00AF4F4E"/>
    <w:rsid w:val="00AF6582"/>
    <w:rsid w:val="00B0124F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7146"/>
    <w:rsid w:val="00B52161"/>
    <w:rsid w:val="00B5465B"/>
    <w:rsid w:val="00B55B34"/>
    <w:rsid w:val="00B57C21"/>
    <w:rsid w:val="00B604FC"/>
    <w:rsid w:val="00B614F5"/>
    <w:rsid w:val="00B6181B"/>
    <w:rsid w:val="00B64E61"/>
    <w:rsid w:val="00B65EC2"/>
    <w:rsid w:val="00B66F2C"/>
    <w:rsid w:val="00B71B9B"/>
    <w:rsid w:val="00B72784"/>
    <w:rsid w:val="00B736C3"/>
    <w:rsid w:val="00B73CB3"/>
    <w:rsid w:val="00B7769F"/>
    <w:rsid w:val="00B8155B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3C3F"/>
    <w:rsid w:val="00B9651A"/>
    <w:rsid w:val="00B969EC"/>
    <w:rsid w:val="00BA1A68"/>
    <w:rsid w:val="00BA1A8D"/>
    <w:rsid w:val="00BA2601"/>
    <w:rsid w:val="00BA3337"/>
    <w:rsid w:val="00BA4BBD"/>
    <w:rsid w:val="00BA5C7E"/>
    <w:rsid w:val="00BA6E1A"/>
    <w:rsid w:val="00BB19B8"/>
    <w:rsid w:val="00BB30CB"/>
    <w:rsid w:val="00BB5278"/>
    <w:rsid w:val="00BB7015"/>
    <w:rsid w:val="00BC077D"/>
    <w:rsid w:val="00BC343B"/>
    <w:rsid w:val="00BC4A55"/>
    <w:rsid w:val="00BC4AEA"/>
    <w:rsid w:val="00BD1112"/>
    <w:rsid w:val="00BD2D8F"/>
    <w:rsid w:val="00BD7949"/>
    <w:rsid w:val="00BE087A"/>
    <w:rsid w:val="00BE0A7B"/>
    <w:rsid w:val="00BE28EE"/>
    <w:rsid w:val="00BE38A8"/>
    <w:rsid w:val="00BF15F1"/>
    <w:rsid w:val="00BF1BAE"/>
    <w:rsid w:val="00BF3244"/>
    <w:rsid w:val="00BF353D"/>
    <w:rsid w:val="00BF5841"/>
    <w:rsid w:val="00BF78FD"/>
    <w:rsid w:val="00C015A6"/>
    <w:rsid w:val="00C0164D"/>
    <w:rsid w:val="00C02FE9"/>
    <w:rsid w:val="00C10C91"/>
    <w:rsid w:val="00C12D87"/>
    <w:rsid w:val="00C14458"/>
    <w:rsid w:val="00C153BB"/>
    <w:rsid w:val="00C15748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E30"/>
    <w:rsid w:val="00C4348A"/>
    <w:rsid w:val="00C451BB"/>
    <w:rsid w:val="00C51F64"/>
    <w:rsid w:val="00C51F8C"/>
    <w:rsid w:val="00C54C21"/>
    <w:rsid w:val="00C5533B"/>
    <w:rsid w:val="00C57F0E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249C"/>
    <w:rsid w:val="00C729C1"/>
    <w:rsid w:val="00C734AB"/>
    <w:rsid w:val="00C74421"/>
    <w:rsid w:val="00C74E56"/>
    <w:rsid w:val="00C7601A"/>
    <w:rsid w:val="00C810D6"/>
    <w:rsid w:val="00C82F0B"/>
    <w:rsid w:val="00C9266C"/>
    <w:rsid w:val="00C97C1D"/>
    <w:rsid w:val="00CA152F"/>
    <w:rsid w:val="00CA4619"/>
    <w:rsid w:val="00CA4E25"/>
    <w:rsid w:val="00CA63D9"/>
    <w:rsid w:val="00CB49E0"/>
    <w:rsid w:val="00CB694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D02233"/>
    <w:rsid w:val="00D04517"/>
    <w:rsid w:val="00D0511E"/>
    <w:rsid w:val="00D06639"/>
    <w:rsid w:val="00D1025F"/>
    <w:rsid w:val="00D10A4A"/>
    <w:rsid w:val="00D12DCC"/>
    <w:rsid w:val="00D14073"/>
    <w:rsid w:val="00D1415B"/>
    <w:rsid w:val="00D14DCB"/>
    <w:rsid w:val="00D16DA4"/>
    <w:rsid w:val="00D16E6D"/>
    <w:rsid w:val="00D22B10"/>
    <w:rsid w:val="00D24228"/>
    <w:rsid w:val="00D25F02"/>
    <w:rsid w:val="00D323C0"/>
    <w:rsid w:val="00D32776"/>
    <w:rsid w:val="00D32BB1"/>
    <w:rsid w:val="00D34237"/>
    <w:rsid w:val="00D3459A"/>
    <w:rsid w:val="00D35DF6"/>
    <w:rsid w:val="00D36081"/>
    <w:rsid w:val="00D37E9A"/>
    <w:rsid w:val="00D40B46"/>
    <w:rsid w:val="00D4235E"/>
    <w:rsid w:val="00D43B7C"/>
    <w:rsid w:val="00D442E4"/>
    <w:rsid w:val="00D45251"/>
    <w:rsid w:val="00D45FA3"/>
    <w:rsid w:val="00D4687A"/>
    <w:rsid w:val="00D46968"/>
    <w:rsid w:val="00D52D85"/>
    <w:rsid w:val="00D53879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8D5"/>
    <w:rsid w:val="00D84681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2D8F"/>
    <w:rsid w:val="00DC3754"/>
    <w:rsid w:val="00DC6FCE"/>
    <w:rsid w:val="00DD0167"/>
    <w:rsid w:val="00DD2EAB"/>
    <w:rsid w:val="00DD3005"/>
    <w:rsid w:val="00DD3AAC"/>
    <w:rsid w:val="00DE0673"/>
    <w:rsid w:val="00DE2AC6"/>
    <w:rsid w:val="00DE5733"/>
    <w:rsid w:val="00DE67E4"/>
    <w:rsid w:val="00DE75D3"/>
    <w:rsid w:val="00DE7EFD"/>
    <w:rsid w:val="00DF01CD"/>
    <w:rsid w:val="00DF1AE3"/>
    <w:rsid w:val="00DF2B52"/>
    <w:rsid w:val="00DF3870"/>
    <w:rsid w:val="00DF5D0D"/>
    <w:rsid w:val="00DF68C8"/>
    <w:rsid w:val="00DF6DAB"/>
    <w:rsid w:val="00E00090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162B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10E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5E27"/>
    <w:rsid w:val="00E8697B"/>
    <w:rsid w:val="00E87B49"/>
    <w:rsid w:val="00E87C3A"/>
    <w:rsid w:val="00E90116"/>
    <w:rsid w:val="00E9100D"/>
    <w:rsid w:val="00E928B8"/>
    <w:rsid w:val="00E92C55"/>
    <w:rsid w:val="00E97562"/>
    <w:rsid w:val="00EA065A"/>
    <w:rsid w:val="00EA0715"/>
    <w:rsid w:val="00EA2BDF"/>
    <w:rsid w:val="00EA4C1A"/>
    <w:rsid w:val="00EB147E"/>
    <w:rsid w:val="00EB1584"/>
    <w:rsid w:val="00EB26BF"/>
    <w:rsid w:val="00EB567B"/>
    <w:rsid w:val="00EB5DC0"/>
    <w:rsid w:val="00EB6A66"/>
    <w:rsid w:val="00EB6F6F"/>
    <w:rsid w:val="00EC1621"/>
    <w:rsid w:val="00EC2F63"/>
    <w:rsid w:val="00EC4352"/>
    <w:rsid w:val="00EC538A"/>
    <w:rsid w:val="00EC6B7B"/>
    <w:rsid w:val="00ED4C88"/>
    <w:rsid w:val="00EE318B"/>
    <w:rsid w:val="00EE3C74"/>
    <w:rsid w:val="00EE6A98"/>
    <w:rsid w:val="00EE7A27"/>
    <w:rsid w:val="00EE7A93"/>
    <w:rsid w:val="00EF0428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05FA4"/>
    <w:rsid w:val="00F11020"/>
    <w:rsid w:val="00F1323B"/>
    <w:rsid w:val="00F170C8"/>
    <w:rsid w:val="00F21C6C"/>
    <w:rsid w:val="00F21EE8"/>
    <w:rsid w:val="00F226D3"/>
    <w:rsid w:val="00F237E1"/>
    <w:rsid w:val="00F250FF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3E1F"/>
    <w:rsid w:val="00F54288"/>
    <w:rsid w:val="00F552EB"/>
    <w:rsid w:val="00F55344"/>
    <w:rsid w:val="00F55409"/>
    <w:rsid w:val="00F60FDC"/>
    <w:rsid w:val="00F6150A"/>
    <w:rsid w:val="00F62C3D"/>
    <w:rsid w:val="00F642A5"/>
    <w:rsid w:val="00F64DB1"/>
    <w:rsid w:val="00F66BC0"/>
    <w:rsid w:val="00F703D5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971"/>
    <w:rsid w:val="00FA12D9"/>
    <w:rsid w:val="00FA1C7E"/>
    <w:rsid w:val="00FB1331"/>
    <w:rsid w:val="00FB2E1F"/>
    <w:rsid w:val="00FC0A58"/>
    <w:rsid w:val="00FC51CC"/>
    <w:rsid w:val="00FD0595"/>
    <w:rsid w:val="00FD24DC"/>
    <w:rsid w:val="00FD2552"/>
    <w:rsid w:val="00FD27EC"/>
    <w:rsid w:val="00FD52E2"/>
    <w:rsid w:val="00FD77B3"/>
    <w:rsid w:val="00FE02CA"/>
    <w:rsid w:val="00FE1DE2"/>
    <w:rsid w:val="00FE39AD"/>
    <w:rsid w:val="00FE3D47"/>
    <w:rsid w:val="00FE4CFE"/>
    <w:rsid w:val="00FE7A06"/>
    <w:rsid w:val="00FF1B19"/>
    <w:rsid w:val="00FF27A4"/>
    <w:rsid w:val="00FF2C79"/>
    <w:rsid w:val="00FF4295"/>
    <w:rsid w:val="00FF42AD"/>
    <w:rsid w:val="00FF5253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75B67"/>
  <w15:docId w15:val="{2CB5F334-6D5E-4645-98C6-E651248E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uiPriority="99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3C3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uiPriority w:val="99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A3F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creator>UM</dc:creator>
  <cp:lastModifiedBy>Szpital Opatów</cp:lastModifiedBy>
  <cp:revision>2</cp:revision>
  <cp:lastPrinted>2015-12-03T11:59:00Z</cp:lastPrinted>
  <dcterms:created xsi:type="dcterms:W3CDTF">2022-09-13T08:42:00Z</dcterms:created>
  <dcterms:modified xsi:type="dcterms:W3CDTF">2022-09-13T08:42:00Z</dcterms:modified>
</cp:coreProperties>
</file>